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496" w:rsidRDefault="00FF1496" w:rsidP="00FF1496">
      <w:pPr>
        <w:widowControl w:val="0"/>
        <w:autoSpaceDE w:val="0"/>
        <w:autoSpaceDN w:val="0"/>
        <w:spacing w:after="0" w:line="200" w:lineRule="atLeast"/>
        <w:jc w:val="center"/>
        <w:rPr>
          <w:rFonts w:ascii="Times New Roman" w:hAnsi="Times New Roman"/>
          <w:sz w:val="28"/>
          <w:szCs w:val="28"/>
        </w:rPr>
      </w:pPr>
    </w:p>
    <w:p w:rsidR="00FF1496" w:rsidRDefault="00FF1496" w:rsidP="00FF1496">
      <w:pPr>
        <w:widowControl w:val="0"/>
        <w:autoSpaceDE w:val="0"/>
        <w:autoSpaceDN w:val="0"/>
        <w:spacing w:after="0" w:line="200" w:lineRule="atLeast"/>
        <w:jc w:val="center"/>
        <w:rPr>
          <w:rFonts w:ascii="Times New Roman" w:hAnsi="Times New Roman"/>
          <w:sz w:val="28"/>
          <w:szCs w:val="28"/>
        </w:rPr>
      </w:pPr>
    </w:p>
    <w:p w:rsidR="00FF1496" w:rsidRDefault="00FF1496" w:rsidP="00FF1496">
      <w:pPr>
        <w:widowControl w:val="0"/>
        <w:autoSpaceDE w:val="0"/>
        <w:autoSpaceDN w:val="0"/>
        <w:spacing w:after="0" w:line="200" w:lineRule="atLeast"/>
        <w:jc w:val="center"/>
        <w:rPr>
          <w:rFonts w:ascii="Times New Roman" w:hAnsi="Times New Roman"/>
          <w:sz w:val="28"/>
          <w:szCs w:val="28"/>
        </w:rPr>
      </w:pPr>
    </w:p>
    <w:p w:rsidR="00FF1496" w:rsidRPr="00D40CAC" w:rsidRDefault="00FF1496" w:rsidP="00FF1496">
      <w:pPr>
        <w:widowControl w:val="0"/>
        <w:autoSpaceDE w:val="0"/>
        <w:autoSpaceDN w:val="0"/>
        <w:spacing w:after="0" w:line="200" w:lineRule="atLeast"/>
        <w:jc w:val="center"/>
        <w:rPr>
          <w:rFonts w:ascii="Times New Roman" w:hAnsi="Times New Roman"/>
          <w:sz w:val="28"/>
          <w:szCs w:val="28"/>
          <w:lang w:val="ru-RU"/>
        </w:rPr>
      </w:pPr>
      <w:r w:rsidRPr="00D40CAC">
        <w:rPr>
          <w:rFonts w:ascii="Times New Roman" w:hAnsi="Times New Roman"/>
          <w:sz w:val="28"/>
          <w:szCs w:val="28"/>
          <w:lang w:val="ru-RU"/>
        </w:rPr>
        <w:t xml:space="preserve">Орловская область </w:t>
      </w:r>
      <w:proofErr w:type="spellStart"/>
      <w:r w:rsidRPr="00D40CAC">
        <w:rPr>
          <w:rFonts w:ascii="Times New Roman" w:hAnsi="Times New Roman"/>
          <w:sz w:val="28"/>
          <w:szCs w:val="28"/>
          <w:lang w:val="ru-RU"/>
        </w:rPr>
        <w:t>Ливенский</w:t>
      </w:r>
      <w:proofErr w:type="spellEnd"/>
      <w:r w:rsidRPr="00D40CAC">
        <w:rPr>
          <w:rFonts w:ascii="Times New Roman" w:hAnsi="Times New Roman"/>
          <w:sz w:val="28"/>
          <w:szCs w:val="28"/>
          <w:lang w:val="ru-RU"/>
        </w:rPr>
        <w:t xml:space="preserve"> район</w:t>
      </w:r>
    </w:p>
    <w:p w:rsidR="00FF1496" w:rsidRPr="00CE1C0F" w:rsidRDefault="00FF1496" w:rsidP="00FF1496">
      <w:pPr>
        <w:widowControl w:val="0"/>
        <w:suppressAutoHyphens/>
        <w:autoSpaceDE w:val="0"/>
        <w:spacing w:after="0" w:line="200" w:lineRule="atLeast"/>
        <w:jc w:val="center"/>
        <w:rPr>
          <w:rFonts w:ascii="Times New Roman" w:eastAsia="SimSun" w:hAnsi="Times New Roman"/>
          <w:kern w:val="1"/>
          <w:sz w:val="28"/>
          <w:szCs w:val="28"/>
          <w:lang w:val="x-none" w:eastAsia="hi-IN" w:bidi="hi-IN"/>
        </w:rPr>
      </w:pPr>
      <w:r w:rsidRPr="00CE1C0F">
        <w:rPr>
          <w:rFonts w:ascii="Times New Roman" w:eastAsia="SimSun" w:hAnsi="Times New Roman"/>
          <w:kern w:val="1"/>
          <w:sz w:val="28"/>
          <w:szCs w:val="28"/>
          <w:lang w:val="x-none" w:eastAsia="hi-IN" w:bidi="hi-IN"/>
        </w:rPr>
        <w:t xml:space="preserve">Муниципальное бюджетное общеобразовательное учреждение </w:t>
      </w:r>
    </w:p>
    <w:p w:rsidR="00FF1496" w:rsidRPr="00CE1C0F" w:rsidRDefault="00FF1496" w:rsidP="00FF1496">
      <w:pPr>
        <w:widowControl w:val="0"/>
        <w:suppressAutoHyphens/>
        <w:autoSpaceDE w:val="0"/>
        <w:spacing w:after="0" w:line="200" w:lineRule="atLeast"/>
        <w:jc w:val="center"/>
        <w:rPr>
          <w:rFonts w:ascii="Times New Roman" w:eastAsia="SimSun" w:hAnsi="Times New Roman"/>
          <w:kern w:val="1"/>
          <w:sz w:val="28"/>
          <w:szCs w:val="28"/>
          <w:lang w:val="x-none" w:eastAsia="hi-IN" w:bidi="hi-IN"/>
        </w:rPr>
      </w:pPr>
      <w:r w:rsidRPr="00CE1C0F">
        <w:rPr>
          <w:rFonts w:ascii="Times New Roman" w:eastAsia="SimSun" w:hAnsi="Times New Roman"/>
          <w:kern w:val="1"/>
          <w:sz w:val="28"/>
          <w:szCs w:val="28"/>
          <w:lang w:val="x-none" w:eastAsia="hi-IN" w:bidi="hi-IN"/>
        </w:rPr>
        <w:t>«</w:t>
      </w:r>
      <w:proofErr w:type="spellStart"/>
      <w:r w:rsidRPr="00CE1C0F">
        <w:rPr>
          <w:rFonts w:ascii="Times New Roman" w:eastAsia="SimSun" w:hAnsi="Times New Roman"/>
          <w:kern w:val="1"/>
          <w:sz w:val="28"/>
          <w:szCs w:val="28"/>
          <w:lang w:val="x-none" w:eastAsia="hi-IN" w:bidi="hi-IN"/>
        </w:rPr>
        <w:t>Сахзаводская</w:t>
      </w:r>
      <w:proofErr w:type="spellEnd"/>
      <w:r w:rsidRPr="00CE1C0F">
        <w:rPr>
          <w:rFonts w:ascii="Times New Roman" w:eastAsia="SimSun" w:hAnsi="Times New Roman"/>
          <w:kern w:val="1"/>
          <w:sz w:val="28"/>
          <w:szCs w:val="28"/>
          <w:lang w:val="x-none" w:eastAsia="hi-IN" w:bidi="hi-IN"/>
        </w:rPr>
        <w:t xml:space="preserve"> средняя общеобразовательная школа»</w:t>
      </w:r>
    </w:p>
    <w:p w:rsidR="00FF1496" w:rsidRPr="00CE1C0F" w:rsidRDefault="00FF1496" w:rsidP="00FF1496">
      <w:pPr>
        <w:widowControl w:val="0"/>
        <w:suppressAutoHyphens/>
        <w:autoSpaceDE w:val="0"/>
        <w:spacing w:after="0" w:line="240" w:lineRule="auto"/>
        <w:jc w:val="both"/>
        <w:rPr>
          <w:rFonts w:ascii="Times New Roman" w:eastAsia="SimSun" w:hAnsi="Times New Roman" w:cs="Mangal"/>
          <w:kern w:val="1"/>
          <w:sz w:val="28"/>
          <w:szCs w:val="28"/>
          <w:lang w:val="x-none" w:eastAsia="hi-IN" w:bidi="hi-IN"/>
        </w:rPr>
      </w:pPr>
    </w:p>
    <w:tbl>
      <w:tblPr>
        <w:tblW w:w="7758" w:type="dxa"/>
        <w:tblInd w:w="2802" w:type="dxa"/>
        <w:tblLook w:val="04A0" w:firstRow="1" w:lastRow="0" w:firstColumn="1" w:lastColumn="0" w:noHBand="0" w:noVBand="1"/>
      </w:tblPr>
      <w:tblGrid>
        <w:gridCol w:w="3402"/>
        <w:gridCol w:w="4356"/>
      </w:tblGrid>
      <w:tr w:rsidR="00FF1496" w:rsidRPr="00D40CAC" w:rsidTr="005D412B">
        <w:tc>
          <w:tcPr>
            <w:tcW w:w="3402" w:type="dxa"/>
            <w:shd w:val="clear" w:color="auto" w:fill="auto"/>
          </w:tcPr>
          <w:p w:rsidR="00FF1496" w:rsidRPr="00FF1496" w:rsidRDefault="00FF1496" w:rsidP="005D412B">
            <w:pPr>
              <w:widowControl w:val="0"/>
              <w:autoSpaceDE w:val="0"/>
              <w:autoSpaceDN w:val="0"/>
              <w:spacing w:after="0" w:line="240" w:lineRule="auto"/>
              <w:ind w:left="119" w:firstLine="710"/>
              <w:jc w:val="both"/>
              <w:rPr>
                <w:rFonts w:ascii="Times New Roman" w:hAnsi="Times New Roman"/>
                <w:sz w:val="28"/>
                <w:szCs w:val="28"/>
                <w:lang w:val="ru-RU"/>
              </w:rPr>
            </w:pPr>
            <w:r w:rsidRPr="00FF1496">
              <w:rPr>
                <w:rFonts w:ascii="Times New Roman" w:hAnsi="Times New Roman"/>
                <w:sz w:val="28"/>
                <w:szCs w:val="28"/>
                <w:lang w:val="ru-RU"/>
              </w:rPr>
              <w:t xml:space="preserve">    </w:t>
            </w:r>
          </w:p>
          <w:p w:rsidR="00FF1496" w:rsidRPr="00FF1496" w:rsidRDefault="00FF1496" w:rsidP="005D412B">
            <w:pPr>
              <w:widowControl w:val="0"/>
              <w:autoSpaceDE w:val="0"/>
              <w:autoSpaceDN w:val="0"/>
              <w:spacing w:after="0" w:line="240" w:lineRule="auto"/>
              <w:ind w:left="119" w:hanging="233"/>
              <w:jc w:val="both"/>
              <w:rPr>
                <w:rFonts w:ascii="Times New Roman" w:hAnsi="Times New Roman"/>
                <w:sz w:val="28"/>
                <w:szCs w:val="28"/>
                <w:lang w:val="ru-RU"/>
              </w:rPr>
            </w:pPr>
            <w:r w:rsidRPr="00FF1496">
              <w:rPr>
                <w:rFonts w:ascii="Times New Roman" w:hAnsi="Times New Roman"/>
                <w:sz w:val="28"/>
                <w:szCs w:val="28"/>
                <w:lang w:val="ru-RU"/>
              </w:rPr>
              <w:t xml:space="preserve">    Согласовано:       </w:t>
            </w:r>
          </w:p>
          <w:p w:rsidR="00FF1496" w:rsidRPr="00FF1496" w:rsidRDefault="00FF1496" w:rsidP="005D412B">
            <w:pPr>
              <w:widowControl w:val="0"/>
              <w:autoSpaceDE w:val="0"/>
              <w:autoSpaceDN w:val="0"/>
              <w:spacing w:after="0" w:line="240" w:lineRule="auto"/>
              <w:ind w:left="119" w:hanging="233"/>
              <w:jc w:val="both"/>
              <w:rPr>
                <w:rFonts w:ascii="Times New Roman" w:hAnsi="Times New Roman"/>
                <w:sz w:val="28"/>
                <w:szCs w:val="28"/>
                <w:lang w:val="ru-RU"/>
              </w:rPr>
            </w:pPr>
            <w:r w:rsidRPr="00FF1496">
              <w:rPr>
                <w:rFonts w:ascii="Times New Roman" w:hAnsi="Times New Roman"/>
                <w:sz w:val="28"/>
                <w:szCs w:val="28"/>
                <w:lang w:val="ru-RU"/>
              </w:rPr>
              <w:t xml:space="preserve">    Зам. директора по УР</w:t>
            </w:r>
          </w:p>
          <w:p w:rsidR="00FF1496" w:rsidRPr="00FF1496" w:rsidRDefault="00FF1496" w:rsidP="005D412B">
            <w:pPr>
              <w:widowControl w:val="0"/>
              <w:autoSpaceDE w:val="0"/>
              <w:autoSpaceDN w:val="0"/>
              <w:spacing w:after="0" w:line="240" w:lineRule="auto"/>
              <w:ind w:left="119" w:hanging="233"/>
              <w:jc w:val="both"/>
              <w:rPr>
                <w:rFonts w:ascii="Times New Roman" w:hAnsi="Times New Roman"/>
                <w:sz w:val="28"/>
                <w:szCs w:val="28"/>
                <w:lang w:val="ru-RU"/>
              </w:rPr>
            </w:pPr>
            <w:r w:rsidRPr="00FF1496">
              <w:rPr>
                <w:rFonts w:ascii="Times New Roman" w:hAnsi="Times New Roman"/>
                <w:sz w:val="28"/>
                <w:szCs w:val="28"/>
                <w:lang w:val="ru-RU"/>
              </w:rPr>
              <w:t xml:space="preserve">    С. Н. Кудинова                                                                      </w:t>
            </w:r>
          </w:p>
          <w:p w:rsidR="00FF1496" w:rsidRPr="00CE1C0F" w:rsidRDefault="00FF1496" w:rsidP="005D412B">
            <w:pPr>
              <w:widowControl w:val="0"/>
              <w:autoSpaceDE w:val="0"/>
              <w:autoSpaceDN w:val="0"/>
              <w:spacing w:after="0" w:line="240" w:lineRule="auto"/>
              <w:ind w:left="119" w:firstLine="710"/>
              <w:jc w:val="both"/>
              <w:rPr>
                <w:sz w:val="24"/>
                <w:szCs w:val="24"/>
                <w:lang w:val="x-none" w:eastAsia="hi-IN" w:bidi="hi-IN"/>
              </w:rPr>
            </w:pPr>
            <w:r w:rsidRPr="00FF1496">
              <w:rPr>
                <w:sz w:val="24"/>
                <w:szCs w:val="24"/>
                <w:lang w:val="ru-RU"/>
              </w:rPr>
              <w:t xml:space="preserve">                           </w:t>
            </w:r>
          </w:p>
        </w:tc>
        <w:tc>
          <w:tcPr>
            <w:tcW w:w="4356" w:type="dxa"/>
            <w:shd w:val="clear" w:color="auto" w:fill="auto"/>
          </w:tcPr>
          <w:p w:rsidR="00FF1496" w:rsidRPr="00D40CAC" w:rsidRDefault="00D40CAC" w:rsidP="005D412B">
            <w:pPr>
              <w:widowControl w:val="0"/>
              <w:autoSpaceDE w:val="0"/>
              <w:autoSpaceDN w:val="0"/>
              <w:spacing w:after="0" w:line="240" w:lineRule="auto"/>
              <w:ind w:left="119" w:hanging="257"/>
              <w:jc w:val="both"/>
              <w:rPr>
                <w:sz w:val="24"/>
                <w:szCs w:val="24"/>
                <w:lang w:val="x-none" w:eastAsia="hi-IN" w:bidi="hi-IN"/>
              </w:rPr>
            </w:pPr>
            <w:r w:rsidRPr="00942D59">
              <w:rPr>
                <w:b/>
                <w:noProof/>
                <w:lang w:val="ru-RU" w:eastAsia="ru-RU"/>
              </w:rPr>
              <w:drawing>
                <wp:inline distT="0" distB="0" distL="0" distR="0">
                  <wp:extent cx="2476500" cy="1590675"/>
                  <wp:effectExtent l="0" t="0" r="0" b="0"/>
                  <wp:docPr id="2" name="Рисунок 2" descr="УТВЕРЖДА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ТВЕРЖДАЮ"/>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FF1496" w:rsidRPr="00D40CAC" w:rsidRDefault="00FF1496" w:rsidP="00FF1496">
      <w:pPr>
        <w:pStyle w:val="af"/>
        <w:rPr>
          <w:lang w:val="ru-RU" w:eastAsia="hi-IN" w:bidi="hi-IN"/>
        </w:rPr>
      </w:pPr>
      <w:bookmarkStart w:id="0" w:name="_GoBack"/>
      <w:bookmarkEnd w:id="0"/>
    </w:p>
    <w:p w:rsidR="00FF1496" w:rsidRPr="00D40CAC" w:rsidRDefault="00FF1496" w:rsidP="00FF1496">
      <w:pPr>
        <w:pStyle w:val="af"/>
        <w:rPr>
          <w:lang w:val="ru-RU" w:eastAsia="hi-IN" w:bidi="hi-IN"/>
        </w:rPr>
      </w:pPr>
    </w:p>
    <w:p w:rsidR="00FF1496" w:rsidRPr="00D40CAC" w:rsidRDefault="00FF1496" w:rsidP="00FF1496">
      <w:pPr>
        <w:tabs>
          <w:tab w:val="left" w:pos="4043"/>
        </w:tabs>
        <w:spacing w:after="0" w:line="240" w:lineRule="auto"/>
        <w:rPr>
          <w:rFonts w:ascii="Times New Roman" w:hAnsi="Times New Roman"/>
          <w:sz w:val="28"/>
          <w:szCs w:val="28"/>
          <w:lang w:val="ru-RU"/>
        </w:rPr>
      </w:pPr>
    </w:p>
    <w:p w:rsidR="00FF1496" w:rsidRPr="00FF1496" w:rsidRDefault="00FF1496" w:rsidP="00FF1496">
      <w:pPr>
        <w:tabs>
          <w:tab w:val="left" w:pos="1830"/>
        </w:tabs>
        <w:spacing w:after="0" w:line="240" w:lineRule="auto"/>
        <w:jc w:val="center"/>
        <w:rPr>
          <w:rFonts w:ascii="Times New Roman" w:hAnsi="Times New Roman"/>
          <w:b/>
          <w:sz w:val="32"/>
          <w:szCs w:val="32"/>
          <w:lang w:val="ru-RU"/>
        </w:rPr>
      </w:pPr>
      <w:r w:rsidRPr="00FF1496">
        <w:rPr>
          <w:rFonts w:ascii="Times New Roman" w:hAnsi="Times New Roman"/>
          <w:b/>
          <w:sz w:val="32"/>
          <w:szCs w:val="32"/>
          <w:lang w:val="ru-RU"/>
        </w:rPr>
        <w:t>РАБОЧАЯ   ПРОГРАММА</w:t>
      </w:r>
    </w:p>
    <w:p w:rsidR="00FF1496" w:rsidRPr="00FF1496" w:rsidRDefault="00FF1496" w:rsidP="00FF1496">
      <w:pPr>
        <w:tabs>
          <w:tab w:val="left" w:pos="1830"/>
        </w:tabs>
        <w:spacing w:after="0" w:line="240" w:lineRule="auto"/>
        <w:jc w:val="center"/>
        <w:rPr>
          <w:rFonts w:ascii="Times New Roman" w:hAnsi="Times New Roman"/>
          <w:b/>
          <w:sz w:val="32"/>
          <w:szCs w:val="32"/>
          <w:lang w:val="ru-RU"/>
        </w:rPr>
      </w:pPr>
      <w:r w:rsidRPr="00FF1496">
        <w:rPr>
          <w:rFonts w:ascii="Times New Roman" w:hAnsi="Times New Roman"/>
          <w:b/>
          <w:sz w:val="32"/>
          <w:szCs w:val="32"/>
          <w:lang w:val="ru-RU"/>
        </w:rPr>
        <w:t>ПО УЧЕБНОМУ ПРЕДМЕТУ</w:t>
      </w:r>
    </w:p>
    <w:p w:rsidR="00FF1496" w:rsidRPr="00FF1496" w:rsidRDefault="00FF1496" w:rsidP="00FF1496">
      <w:pPr>
        <w:tabs>
          <w:tab w:val="left" w:pos="1830"/>
        </w:tabs>
        <w:spacing w:after="0" w:line="240" w:lineRule="auto"/>
        <w:jc w:val="center"/>
        <w:rPr>
          <w:rFonts w:ascii="Times New Roman" w:hAnsi="Times New Roman"/>
          <w:sz w:val="32"/>
          <w:szCs w:val="32"/>
          <w:lang w:val="ru-RU"/>
        </w:rPr>
      </w:pPr>
    </w:p>
    <w:p w:rsidR="00FF1496" w:rsidRDefault="00FF1496" w:rsidP="00FF1496">
      <w:pPr>
        <w:tabs>
          <w:tab w:val="left" w:pos="1830"/>
        </w:tabs>
        <w:spacing w:after="0" w:line="240" w:lineRule="auto"/>
        <w:jc w:val="center"/>
        <w:rPr>
          <w:rFonts w:ascii="Times New Roman" w:hAnsi="Times New Roman"/>
          <w:sz w:val="32"/>
          <w:szCs w:val="32"/>
          <w:lang w:val="ru-RU"/>
        </w:rPr>
      </w:pPr>
      <w:r>
        <w:rPr>
          <w:rFonts w:ascii="Times New Roman" w:hAnsi="Times New Roman"/>
          <w:sz w:val="32"/>
          <w:szCs w:val="32"/>
          <w:lang w:val="ru-RU"/>
        </w:rPr>
        <w:t xml:space="preserve">«ОСНОВЫ ДУХОВНО-НРАВСТВЕННОЙ КУЛЬТУРЫ </w:t>
      </w:r>
    </w:p>
    <w:p w:rsidR="00FF1496" w:rsidRPr="00FF1496" w:rsidRDefault="00FF1496" w:rsidP="00FF1496">
      <w:pPr>
        <w:tabs>
          <w:tab w:val="left" w:pos="1830"/>
        </w:tabs>
        <w:spacing w:after="0" w:line="240" w:lineRule="auto"/>
        <w:jc w:val="center"/>
        <w:rPr>
          <w:rFonts w:ascii="Times New Roman" w:hAnsi="Times New Roman"/>
          <w:sz w:val="32"/>
          <w:szCs w:val="32"/>
          <w:lang w:val="ru-RU"/>
        </w:rPr>
      </w:pPr>
      <w:r>
        <w:rPr>
          <w:rFonts w:ascii="Times New Roman" w:hAnsi="Times New Roman"/>
          <w:sz w:val="32"/>
          <w:szCs w:val="32"/>
          <w:lang w:val="ru-RU"/>
        </w:rPr>
        <w:t>НАРОДОВ РОССИИ</w:t>
      </w:r>
      <w:r w:rsidRPr="00FF1496">
        <w:rPr>
          <w:rFonts w:ascii="Times New Roman" w:hAnsi="Times New Roman"/>
          <w:sz w:val="32"/>
          <w:szCs w:val="32"/>
          <w:lang w:val="ru-RU"/>
        </w:rPr>
        <w:t>»</w:t>
      </w:r>
    </w:p>
    <w:p w:rsidR="00FF1496" w:rsidRPr="00FF1496" w:rsidRDefault="00FF1496" w:rsidP="00FF1496">
      <w:pPr>
        <w:tabs>
          <w:tab w:val="left" w:pos="1830"/>
        </w:tabs>
        <w:spacing w:after="0" w:line="240" w:lineRule="auto"/>
        <w:jc w:val="center"/>
        <w:rPr>
          <w:rFonts w:ascii="Times New Roman" w:hAnsi="Times New Roman"/>
          <w:sz w:val="32"/>
          <w:szCs w:val="32"/>
          <w:lang w:val="ru-RU"/>
        </w:rPr>
      </w:pPr>
      <w:r>
        <w:rPr>
          <w:rFonts w:ascii="Times New Roman" w:hAnsi="Times New Roman"/>
          <w:sz w:val="32"/>
          <w:szCs w:val="32"/>
          <w:lang w:val="ru-RU"/>
        </w:rPr>
        <w:t>5-6</w:t>
      </w:r>
      <w:r w:rsidRPr="00FF1496">
        <w:rPr>
          <w:rFonts w:ascii="Times New Roman" w:hAnsi="Times New Roman"/>
          <w:sz w:val="32"/>
          <w:szCs w:val="32"/>
          <w:lang w:val="ru-RU"/>
        </w:rPr>
        <w:t xml:space="preserve"> КЛАСС</w:t>
      </w:r>
    </w:p>
    <w:p w:rsidR="00D40CAC" w:rsidRPr="00D40CAC" w:rsidRDefault="00D40CAC" w:rsidP="00D40CAC">
      <w:pPr>
        <w:suppressAutoHyphens/>
        <w:spacing w:after="0" w:line="240" w:lineRule="auto"/>
        <w:jc w:val="center"/>
        <w:rPr>
          <w:rFonts w:ascii="Times New Roman" w:eastAsia="Times New Roman" w:hAnsi="Times New Roman" w:cs="Times New Roman"/>
          <w:i/>
          <w:sz w:val="28"/>
          <w:szCs w:val="28"/>
          <w:lang w:val="ru-RU" w:eastAsia="ar-SA"/>
        </w:rPr>
      </w:pPr>
      <w:r w:rsidRPr="00D40CAC">
        <w:rPr>
          <w:rFonts w:ascii="Times New Roman" w:eastAsia="Times New Roman" w:hAnsi="Times New Roman" w:cs="Times New Roman"/>
          <w:i/>
          <w:sz w:val="28"/>
          <w:szCs w:val="28"/>
          <w:lang w:val="ru-RU" w:eastAsia="ar-SA"/>
        </w:rPr>
        <w:t>Приложение к Основной образовательной программе основного общего образования МБОУ «</w:t>
      </w:r>
      <w:proofErr w:type="spellStart"/>
      <w:r w:rsidRPr="00D40CAC">
        <w:rPr>
          <w:rFonts w:ascii="Times New Roman" w:eastAsia="Times New Roman" w:hAnsi="Times New Roman" w:cs="Times New Roman"/>
          <w:i/>
          <w:sz w:val="28"/>
          <w:szCs w:val="28"/>
          <w:lang w:val="ru-RU" w:eastAsia="ar-SA"/>
        </w:rPr>
        <w:t>Сахзаводская</w:t>
      </w:r>
      <w:proofErr w:type="spellEnd"/>
      <w:r w:rsidRPr="00D40CAC">
        <w:rPr>
          <w:rFonts w:ascii="Times New Roman" w:eastAsia="Times New Roman" w:hAnsi="Times New Roman" w:cs="Times New Roman"/>
          <w:i/>
          <w:sz w:val="28"/>
          <w:szCs w:val="28"/>
          <w:lang w:val="ru-RU" w:eastAsia="ar-SA"/>
        </w:rPr>
        <w:t xml:space="preserve"> СОШ», </w:t>
      </w:r>
    </w:p>
    <w:p w:rsidR="00D40CAC" w:rsidRPr="00D40CAC" w:rsidRDefault="00D40CAC" w:rsidP="00D40CAC">
      <w:pPr>
        <w:suppressAutoHyphens/>
        <w:spacing w:after="0" w:line="240" w:lineRule="auto"/>
        <w:jc w:val="center"/>
        <w:rPr>
          <w:rFonts w:ascii="Times New Roman" w:eastAsia="Times New Roman" w:hAnsi="Times New Roman" w:cs="Times New Roman"/>
          <w:b/>
          <w:i/>
          <w:sz w:val="24"/>
          <w:szCs w:val="24"/>
          <w:lang w:val="ru-RU" w:eastAsia="ar-SA"/>
        </w:rPr>
      </w:pPr>
      <w:r w:rsidRPr="00D40CAC">
        <w:rPr>
          <w:rFonts w:ascii="Times New Roman" w:eastAsia="Times New Roman" w:hAnsi="Times New Roman" w:cs="Times New Roman"/>
          <w:i/>
          <w:sz w:val="28"/>
          <w:szCs w:val="28"/>
          <w:lang w:val="ru-RU" w:eastAsia="ar-SA"/>
        </w:rPr>
        <w:t>утверждённой приказом №118 от 30.08.2024 г.</w:t>
      </w:r>
    </w:p>
    <w:p w:rsidR="00FF1496" w:rsidRPr="00FF1496" w:rsidRDefault="00FF1496" w:rsidP="00FF1496">
      <w:pPr>
        <w:tabs>
          <w:tab w:val="left" w:pos="1830"/>
        </w:tabs>
        <w:spacing w:after="0" w:line="240" w:lineRule="auto"/>
        <w:jc w:val="center"/>
        <w:rPr>
          <w:rFonts w:ascii="Times New Roman" w:hAnsi="Times New Roman"/>
          <w:sz w:val="28"/>
          <w:szCs w:val="28"/>
          <w:lang w:val="ru-RU"/>
        </w:rPr>
      </w:pPr>
    </w:p>
    <w:p w:rsidR="00FF1496" w:rsidRPr="00FF1496" w:rsidRDefault="00FF1496" w:rsidP="00FF1496">
      <w:pPr>
        <w:spacing w:after="0" w:line="240" w:lineRule="auto"/>
        <w:jc w:val="center"/>
        <w:rPr>
          <w:rFonts w:ascii="Times New Roman" w:hAnsi="Times New Roman"/>
          <w:sz w:val="28"/>
          <w:szCs w:val="28"/>
          <w:lang w:val="ru-RU"/>
        </w:rPr>
      </w:pPr>
      <w:r w:rsidRPr="00FF1496">
        <w:rPr>
          <w:rFonts w:ascii="Times New Roman" w:hAnsi="Times New Roman"/>
          <w:sz w:val="28"/>
          <w:szCs w:val="28"/>
          <w:lang w:val="ru-RU"/>
        </w:rPr>
        <w:t>Базовый уровень</w:t>
      </w:r>
    </w:p>
    <w:p w:rsidR="00FF1496" w:rsidRPr="00FF1496" w:rsidRDefault="00FF1496" w:rsidP="00FF1496">
      <w:pPr>
        <w:spacing w:after="0" w:line="240" w:lineRule="auto"/>
        <w:jc w:val="center"/>
        <w:rPr>
          <w:rFonts w:ascii="Times New Roman" w:eastAsia="Times New Roman" w:hAnsi="Times New Roman"/>
          <w:sz w:val="28"/>
          <w:szCs w:val="28"/>
          <w:lang w:val="ru-RU"/>
        </w:rPr>
      </w:pPr>
      <w:r w:rsidRPr="00FF1496">
        <w:rPr>
          <w:rFonts w:ascii="Times New Roman" w:eastAsia="Times New Roman" w:hAnsi="Times New Roman"/>
          <w:sz w:val="28"/>
          <w:szCs w:val="28"/>
          <w:lang w:val="ru-RU"/>
        </w:rPr>
        <w:t>Программа составлена на основе</w:t>
      </w:r>
    </w:p>
    <w:p w:rsidR="00FF1496" w:rsidRPr="00FF1496" w:rsidRDefault="00FF1496" w:rsidP="00FF1496">
      <w:pPr>
        <w:spacing w:after="0" w:line="240" w:lineRule="auto"/>
        <w:jc w:val="center"/>
        <w:rPr>
          <w:rFonts w:ascii="Times New Roman" w:hAnsi="Times New Roman"/>
          <w:sz w:val="28"/>
          <w:szCs w:val="28"/>
          <w:lang w:val="ru-RU"/>
        </w:rPr>
      </w:pPr>
      <w:r w:rsidRPr="00FF1496">
        <w:rPr>
          <w:rFonts w:ascii="Times New Roman" w:eastAsia="Times New Roman" w:hAnsi="Times New Roman"/>
          <w:sz w:val="28"/>
          <w:szCs w:val="28"/>
          <w:lang w:val="ru-RU"/>
        </w:rPr>
        <w:t xml:space="preserve"> ФГОС ООО и ФОП ООО</w:t>
      </w:r>
    </w:p>
    <w:p w:rsidR="00FF1496" w:rsidRPr="00FF1496" w:rsidRDefault="00FF1496" w:rsidP="00FF1496">
      <w:pPr>
        <w:spacing w:after="0" w:line="240" w:lineRule="auto"/>
        <w:jc w:val="center"/>
        <w:rPr>
          <w:rFonts w:ascii="Times New Roman" w:hAnsi="Times New Roman"/>
          <w:sz w:val="28"/>
          <w:szCs w:val="28"/>
          <w:lang w:val="ru-RU"/>
        </w:rPr>
      </w:pPr>
    </w:p>
    <w:p w:rsidR="00FF1496" w:rsidRPr="00FF1496" w:rsidRDefault="00FF1496" w:rsidP="00FF1496">
      <w:pPr>
        <w:spacing w:after="0" w:line="240" w:lineRule="auto"/>
        <w:jc w:val="center"/>
        <w:rPr>
          <w:rFonts w:ascii="Times New Roman" w:hAnsi="Times New Roman"/>
          <w:sz w:val="28"/>
          <w:szCs w:val="28"/>
          <w:lang w:val="ru-RU"/>
        </w:rPr>
      </w:pPr>
    </w:p>
    <w:p w:rsidR="00FF1496" w:rsidRPr="00D40CAC" w:rsidRDefault="00FF1496" w:rsidP="00D40CAC">
      <w:pPr>
        <w:spacing w:after="0" w:line="240" w:lineRule="auto"/>
        <w:jc w:val="center"/>
        <w:rPr>
          <w:rFonts w:ascii="Times New Roman" w:hAnsi="Times New Roman"/>
          <w:sz w:val="28"/>
          <w:szCs w:val="28"/>
          <w:lang w:val="ru-RU"/>
        </w:rPr>
      </w:pPr>
      <w:r>
        <w:rPr>
          <w:rFonts w:ascii="Times New Roman" w:hAnsi="Times New Roman"/>
          <w:sz w:val="28"/>
          <w:szCs w:val="28"/>
          <w:lang w:val="ru-RU"/>
        </w:rPr>
        <w:t>68 часов</w:t>
      </w:r>
    </w:p>
    <w:p w:rsidR="00FF1496" w:rsidRPr="00FF1496" w:rsidRDefault="00FF1496" w:rsidP="00FF1496">
      <w:pPr>
        <w:spacing w:after="0" w:line="240" w:lineRule="auto"/>
        <w:jc w:val="right"/>
        <w:rPr>
          <w:rFonts w:ascii="Times New Roman" w:hAnsi="Times New Roman"/>
          <w:sz w:val="28"/>
          <w:szCs w:val="28"/>
          <w:lang w:val="ru-RU"/>
        </w:rPr>
      </w:pPr>
    </w:p>
    <w:p w:rsidR="00FF1496" w:rsidRPr="00FF1496" w:rsidRDefault="00FF1496" w:rsidP="00FF1496">
      <w:pPr>
        <w:spacing w:after="0" w:line="240" w:lineRule="auto"/>
        <w:jc w:val="right"/>
        <w:rPr>
          <w:rFonts w:ascii="Times New Roman" w:hAnsi="Times New Roman"/>
          <w:sz w:val="28"/>
          <w:szCs w:val="28"/>
          <w:lang w:val="ru-RU"/>
        </w:rPr>
      </w:pPr>
    </w:p>
    <w:p w:rsidR="00FF1496" w:rsidRPr="00FF1496" w:rsidRDefault="00FF1496" w:rsidP="00FF1496">
      <w:pPr>
        <w:spacing w:after="0" w:line="240" w:lineRule="auto"/>
        <w:jc w:val="right"/>
        <w:rPr>
          <w:rFonts w:ascii="Times New Roman" w:hAnsi="Times New Roman"/>
          <w:sz w:val="28"/>
          <w:szCs w:val="28"/>
          <w:lang w:val="ru-RU"/>
        </w:rPr>
      </w:pPr>
      <w:r w:rsidRPr="00FF1496">
        <w:rPr>
          <w:rFonts w:ascii="Times New Roman" w:hAnsi="Times New Roman"/>
          <w:sz w:val="28"/>
          <w:szCs w:val="28"/>
          <w:lang w:val="ru-RU"/>
        </w:rPr>
        <w:t xml:space="preserve">  </w:t>
      </w:r>
    </w:p>
    <w:p w:rsidR="00FF1496" w:rsidRPr="005D5C72" w:rsidRDefault="00FF1496" w:rsidP="00FF1496">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 xml:space="preserve">Рассмотрена и принята </w:t>
      </w:r>
    </w:p>
    <w:p w:rsidR="00FF1496" w:rsidRPr="005D5C72" w:rsidRDefault="00FF1496" w:rsidP="00FF1496">
      <w:pPr>
        <w:pStyle w:val="HTML"/>
        <w:jc w:val="right"/>
        <w:textAlignment w:val="top"/>
        <w:rPr>
          <w:rFonts w:ascii="Times New Roman" w:eastAsia="Calibri" w:hAnsi="Times New Roman" w:cs="Times New Roman"/>
          <w:sz w:val="28"/>
          <w:szCs w:val="28"/>
        </w:rPr>
      </w:pPr>
      <w:r w:rsidRPr="005D5C72">
        <w:rPr>
          <w:rFonts w:ascii="Times New Roman" w:eastAsia="Calibri" w:hAnsi="Times New Roman" w:cs="Times New Roman"/>
          <w:sz w:val="28"/>
          <w:szCs w:val="28"/>
        </w:rPr>
        <w:t>на педагогическом совете</w:t>
      </w:r>
    </w:p>
    <w:p w:rsidR="00FF1496" w:rsidRDefault="00D40CAC" w:rsidP="00FF1496">
      <w:pPr>
        <w:pStyle w:val="HTML"/>
        <w:jc w:val="right"/>
        <w:textAlignment w:val="top"/>
        <w:rPr>
          <w:rFonts w:ascii="Times New Roman" w:eastAsia="Calibri" w:hAnsi="Times New Roman" w:cs="Times New Roman"/>
          <w:sz w:val="28"/>
          <w:szCs w:val="28"/>
        </w:rPr>
      </w:pPr>
      <w:r>
        <w:rPr>
          <w:rFonts w:ascii="Times New Roman" w:eastAsia="Calibri" w:hAnsi="Times New Roman" w:cs="Times New Roman"/>
          <w:sz w:val="28"/>
          <w:szCs w:val="28"/>
        </w:rPr>
        <w:t>Протокол №1 от 30.08.2024</w:t>
      </w:r>
    </w:p>
    <w:p w:rsidR="00FF1496" w:rsidRDefault="00FF1496" w:rsidP="00FF1496">
      <w:pPr>
        <w:pStyle w:val="HTML"/>
        <w:jc w:val="right"/>
        <w:textAlignment w:val="top"/>
        <w:rPr>
          <w:rFonts w:ascii="Times New Roman" w:hAnsi="Times New Roman" w:cs="Times New Roman"/>
          <w:color w:val="424242"/>
          <w:sz w:val="28"/>
          <w:szCs w:val="28"/>
        </w:rPr>
      </w:pPr>
    </w:p>
    <w:p w:rsidR="00FF1496" w:rsidRPr="005D5C72" w:rsidRDefault="00FF1496" w:rsidP="00FF1496">
      <w:pPr>
        <w:spacing w:after="0" w:line="240" w:lineRule="auto"/>
        <w:rPr>
          <w:rFonts w:ascii="Times New Roman" w:hAnsi="Times New Roman"/>
          <w:color w:val="424242"/>
          <w:sz w:val="28"/>
          <w:szCs w:val="28"/>
        </w:rPr>
      </w:pPr>
    </w:p>
    <w:p w:rsidR="00A51D76" w:rsidRPr="002F5A59" w:rsidRDefault="00A51D76" w:rsidP="00A51D76">
      <w:pPr>
        <w:rPr>
          <w:rFonts w:ascii="Times New Roman" w:hAnsi="Times New Roman" w:cs="Times New Roman"/>
          <w:sz w:val="24"/>
          <w:szCs w:val="24"/>
          <w:lang w:val="ru-RU"/>
        </w:rPr>
        <w:sectPr w:rsidR="00A51D76" w:rsidRPr="002F5A59" w:rsidSect="002F3750">
          <w:pgSz w:w="11900" w:h="16840"/>
          <w:pgMar w:top="286" w:right="736" w:bottom="1440" w:left="993" w:header="720" w:footer="720" w:gutter="0"/>
          <w:cols w:space="720" w:equalWidth="0">
            <w:col w:w="10257" w:space="0"/>
          </w:cols>
          <w:docGrid w:linePitch="360"/>
        </w:sectPr>
      </w:pPr>
    </w:p>
    <w:p w:rsidR="00A51D76" w:rsidRPr="002F5A59" w:rsidRDefault="00A51D76" w:rsidP="00A51D76">
      <w:pPr>
        <w:autoSpaceDE w:val="0"/>
        <w:autoSpaceDN w:val="0"/>
        <w:spacing w:after="78" w:line="220" w:lineRule="exact"/>
        <w:rPr>
          <w:rFonts w:ascii="Times New Roman" w:hAnsi="Times New Roman" w:cs="Times New Roman"/>
          <w:sz w:val="24"/>
          <w:szCs w:val="24"/>
          <w:lang w:val="ru-RU"/>
        </w:rPr>
      </w:pPr>
    </w:p>
    <w:p w:rsidR="00A51D76" w:rsidRPr="002F5A59" w:rsidRDefault="00A51D76" w:rsidP="00FF1496">
      <w:pPr>
        <w:autoSpaceDE w:val="0"/>
        <w:autoSpaceDN w:val="0"/>
        <w:spacing w:before="346" w:after="0" w:line="230"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СОДЕРЖАНИЕ УЧЕБНОГО </w:t>
      </w:r>
      <w:proofErr w:type="gramStart"/>
      <w:r w:rsidR="00A035BC">
        <w:rPr>
          <w:rFonts w:ascii="Times New Roman" w:hAnsi="Times New Roman" w:cs="Times New Roman"/>
          <w:b/>
          <w:sz w:val="24"/>
          <w:szCs w:val="24"/>
          <w:lang w:val="ru-RU"/>
        </w:rPr>
        <w:t xml:space="preserve">ПРЕДМЕТА </w:t>
      </w:r>
      <w:r>
        <w:rPr>
          <w:rFonts w:ascii="Times New Roman" w:hAnsi="Times New Roman" w:cs="Times New Roman"/>
          <w:b/>
          <w:sz w:val="24"/>
          <w:szCs w:val="24"/>
          <w:lang w:val="ru-RU"/>
        </w:rPr>
        <w:t xml:space="preserve"> </w:t>
      </w:r>
      <w:r w:rsidRPr="002F5A59">
        <w:rPr>
          <w:rFonts w:ascii="Times New Roman" w:hAnsi="Times New Roman" w:cs="Times New Roman"/>
          <w:b/>
          <w:sz w:val="24"/>
          <w:szCs w:val="24"/>
          <w:lang w:val="ru-RU"/>
        </w:rPr>
        <w:t>«</w:t>
      </w:r>
      <w:proofErr w:type="gramEnd"/>
      <w:r>
        <w:rPr>
          <w:rFonts w:ascii="Times New Roman" w:hAnsi="Times New Roman" w:cs="Times New Roman"/>
          <w:b/>
          <w:sz w:val="24"/>
          <w:szCs w:val="24"/>
          <w:lang w:val="ru-RU"/>
        </w:rPr>
        <w:t>ОСНОВЫ ДУХОВНО-НРАВСТВЕННОЙ КУЛЬТУРЫ НАРОДОВ РОССИИ</w:t>
      </w:r>
      <w:r w:rsidRPr="002F5A59">
        <w:rPr>
          <w:rFonts w:ascii="Times New Roman" w:hAnsi="Times New Roman" w:cs="Times New Roman"/>
          <w:b/>
          <w:sz w:val="24"/>
          <w:szCs w:val="24"/>
          <w:lang w:val="ru-RU"/>
        </w:rPr>
        <w:t>»</w:t>
      </w:r>
    </w:p>
    <w:p w:rsidR="00A51D76" w:rsidRPr="002F5A59" w:rsidRDefault="00A51D76" w:rsidP="00A51D76">
      <w:pPr>
        <w:autoSpaceDE w:val="0"/>
        <w:autoSpaceDN w:val="0"/>
        <w:spacing w:before="346" w:after="0" w:line="230" w:lineRule="auto"/>
        <w:rPr>
          <w:rFonts w:ascii="Times New Roman" w:hAnsi="Times New Roman" w:cs="Times New Roman"/>
          <w:b/>
          <w:sz w:val="24"/>
          <w:szCs w:val="24"/>
          <w:lang w:val="ru-RU"/>
        </w:rPr>
      </w:pPr>
      <w:r w:rsidRPr="002F5A59">
        <w:rPr>
          <w:rFonts w:ascii="Times New Roman" w:hAnsi="Times New Roman" w:cs="Times New Roman"/>
          <w:b/>
          <w:sz w:val="24"/>
          <w:szCs w:val="24"/>
          <w:lang w:val="ru-RU"/>
        </w:rPr>
        <w:t>5 КЛАСС (34 ч)</w:t>
      </w:r>
    </w:p>
    <w:p w:rsidR="00A51D76" w:rsidRPr="002F5A59" w:rsidRDefault="00A51D76" w:rsidP="00A51D76">
      <w:pPr>
        <w:autoSpaceDE w:val="0"/>
        <w:autoSpaceDN w:val="0"/>
        <w:spacing w:before="346" w:after="0" w:line="230" w:lineRule="auto"/>
        <w:jc w:val="center"/>
        <w:rPr>
          <w:rFonts w:ascii="Times New Roman" w:hAnsi="Times New Roman" w:cs="Times New Roman"/>
          <w:sz w:val="24"/>
          <w:szCs w:val="24"/>
          <w:lang w:val="ru-RU"/>
        </w:rPr>
      </w:pPr>
      <w:r w:rsidRPr="002F5A59">
        <w:rPr>
          <w:rFonts w:ascii="Times New Roman" w:hAnsi="Times New Roman" w:cs="Times New Roman"/>
          <w:b/>
          <w:sz w:val="24"/>
          <w:szCs w:val="24"/>
          <w:lang w:val="ru-RU"/>
        </w:rPr>
        <w:t>Тематический блок 1. «Россия</w:t>
      </w:r>
      <w:r w:rsidRPr="002F5A59">
        <w:rPr>
          <w:rFonts w:ascii="Times New Roman" w:hAnsi="Times New Roman" w:cs="Times New Roman"/>
          <w:b/>
          <w:sz w:val="24"/>
          <w:szCs w:val="24"/>
        </w:rPr>
        <w:t> </w:t>
      </w:r>
      <w:r w:rsidRPr="002F5A59">
        <w:rPr>
          <w:rFonts w:ascii="Times New Roman" w:hAnsi="Times New Roman" w:cs="Times New Roman"/>
          <w:b/>
          <w:sz w:val="24"/>
          <w:szCs w:val="24"/>
          <w:lang w:val="ru-RU"/>
        </w:rPr>
        <w:t>— наш общий дом»</w:t>
      </w:r>
    </w:p>
    <w:p w:rsidR="00A51D76" w:rsidRPr="002F5A59" w:rsidRDefault="00A51D76" w:rsidP="00A51D76">
      <w:pPr>
        <w:autoSpaceDE w:val="0"/>
        <w:autoSpaceDN w:val="0"/>
        <w:spacing w:before="346" w:after="0" w:line="23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w:t>
      </w:r>
      <w:r w:rsidRPr="002F5A59">
        <w:rPr>
          <w:rFonts w:ascii="Times New Roman" w:hAnsi="Times New Roman" w:cs="Times New Roman"/>
          <w:b/>
          <w:i/>
          <w:sz w:val="24"/>
          <w:szCs w:val="24"/>
          <w:lang w:val="ru-RU"/>
        </w:rPr>
        <w:t>Тема 1. Зачем изучать курс «Основы духовно-нравственной культуры народов России»?</w:t>
      </w:r>
      <w:r w:rsidRPr="002F5A59">
        <w:rPr>
          <w:rFonts w:ascii="Times New Roman" w:hAnsi="Times New Roman" w:cs="Times New Roman"/>
          <w:sz w:val="24"/>
          <w:szCs w:val="24"/>
          <w:lang w:val="ru-RU"/>
        </w:rPr>
        <w:t xml:space="preserve"> Формирование и закрепление гражданского единства. Родина и Отечество. Традиционные ценности и ролевые модели. Традиционная семья. Всеобщий характер морали и нравственности. Русский язык и единое культурное пространство. Риски и угрозы духовно-нравственной культуре народов России.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 Наш дом</w:t>
      </w:r>
      <w:r w:rsidRPr="002F5A59">
        <w:rPr>
          <w:rFonts w:ascii="Times New Roman" w:hAnsi="Times New Roman" w:cs="Times New Roman"/>
          <w:b/>
          <w:i/>
          <w:sz w:val="24"/>
          <w:szCs w:val="24"/>
        </w:rPr>
        <w:t> </w:t>
      </w:r>
      <w:r w:rsidRPr="002F5A59">
        <w:rPr>
          <w:rFonts w:ascii="Times New Roman" w:hAnsi="Times New Roman" w:cs="Times New Roman"/>
          <w:b/>
          <w:i/>
          <w:sz w:val="24"/>
          <w:szCs w:val="24"/>
          <w:lang w:val="ru-RU"/>
        </w:rPr>
        <w:t xml:space="preserve"> — Россия.</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Россия</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 многонациональная страна. Многонациональный народ Российской Федерации. Россия как общий дом. Дружба народов.</w:t>
      </w:r>
    </w:p>
    <w:p w:rsidR="00A51D76" w:rsidRPr="002F5A59" w:rsidRDefault="00A51D76" w:rsidP="00A51D76">
      <w:pPr>
        <w:autoSpaceDE w:val="0"/>
        <w:autoSpaceDN w:val="0"/>
        <w:spacing w:after="0" w:line="240" w:lineRule="auto"/>
        <w:rPr>
          <w:rFonts w:ascii="Times New Roman" w:hAnsi="Times New Roman" w:cs="Times New Roman"/>
          <w:b/>
          <w:i/>
          <w:sz w:val="24"/>
          <w:szCs w:val="24"/>
          <w:lang w:val="ru-RU"/>
        </w:rPr>
      </w:pPr>
      <w:r w:rsidRPr="002F5A59">
        <w:rPr>
          <w:rFonts w:ascii="Times New Roman" w:hAnsi="Times New Roman" w:cs="Times New Roman"/>
          <w:sz w:val="24"/>
          <w:szCs w:val="24"/>
          <w:lang w:val="ru-RU"/>
        </w:rPr>
        <w:t xml:space="preserve"> </w:t>
      </w:r>
      <w:r w:rsidRPr="002F5A59">
        <w:rPr>
          <w:rFonts w:ascii="Times New Roman" w:hAnsi="Times New Roman" w:cs="Times New Roman"/>
          <w:b/>
          <w:i/>
          <w:sz w:val="24"/>
          <w:szCs w:val="24"/>
          <w:lang w:val="ru-RU"/>
        </w:rPr>
        <w:t>Тема 3. Язык и история. Что такое язык?</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Как в языке народа отражается его история? Язык как инструмент культуры. Важность коммуникации между людьми. Языки народов мира, их взаимосвязь.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4. Русский язык</w:t>
      </w:r>
      <w:r w:rsidRPr="002F5A59">
        <w:rPr>
          <w:rFonts w:ascii="Times New Roman" w:hAnsi="Times New Roman" w:cs="Times New Roman"/>
          <w:b/>
          <w:i/>
          <w:sz w:val="24"/>
          <w:szCs w:val="24"/>
        </w:rPr>
        <w:t> </w:t>
      </w:r>
      <w:r w:rsidRPr="002F5A59">
        <w:rPr>
          <w:rFonts w:ascii="Times New Roman" w:hAnsi="Times New Roman" w:cs="Times New Roman"/>
          <w:b/>
          <w:i/>
          <w:sz w:val="24"/>
          <w:szCs w:val="24"/>
          <w:lang w:val="ru-RU"/>
        </w:rPr>
        <w:t>— язык общения и язык возможностей.</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Русский язык</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 основа российской культуры. Как складывался русский язык: вклад народов России в его развитие. Русский язык как </w:t>
      </w:r>
      <w:proofErr w:type="spellStart"/>
      <w:r w:rsidRPr="002F5A59">
        <w:rPr>
          <w:rFonts w:ascii="Times New Roman" w:hAnsi="Times New Roman" w:cs="Times New Roman"/>
          <w:sz w:val="24"/>
          <w:szCs w:val="24"/>
          <w:lang w:val="ru-RU"/>
        </w:rPr>
        <w:t>культурообразующий</w:t>
      </w:r>
      <w:proofErr w:type="spellEnd"/>
      <w:r w:rsidRPr="002F5A59">
        <w:rPr>
          <w:rFonts w:ascii="Times New Roman" w:hAnsi="Times New Roman" w:cs="Times New Roman"/>
          <w:sz w:val="24"/>
          <w:szCs w:val="24"/>
          <w:lang w:val="ru-RU"/>
        </w:rPr>
        <w:t xml:space="preserve"> проект и язык межнационального общения. Важность общего языка для всех народов России. Возможности, которые даёт русский язык. </w:t>
      </w:r>
    </w:p>
    <w:p w:rsidR="00A51D76" w:rsidRPr="002F5A59" w:rsidRDefault="00A51D76" w:rsidP="00A51D76">
      <w:pPr>
        <w:autoSpaceDE w:val="0"/>
        <w:autoSpaceDN w:val="0"/>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 xml:space="preserve">Тема 5. Истоки родной культуры.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Что такое культура. Культура и природа. Роль культуры в жизни общества. Многообразие культур и его причины. Единство культурного пространства России.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6. Материальная культура.</w:t>
      </w:r>
      <w:r w:rsidRPr="002F5A59">
        <w:rPr>
          <w:rFonts w:ascii="Times New Roman" w:hAnsi="Times New Roman" w:cs="Times New Roman"/>
          <w:sz w:val="24"/>
          <w:szCs w:val="24"/>
          <w:lang w:val="ru-RU"/>
        </w:rPr>
        <w:t xml:space="preserve"> Материальная культура: архитектура, одежда, пища, транспорт, техника. Связь между материальной культурой и духовно-нравственными ценностями общества. </w:t>
      </w:r>
      <w:r w:rsidRPr="002F5A59">
        <w:rPr>
          <w:rFonts w:ascii="Times New Roman" w:hAnsi="Times New Roman" w:cs="Times New Roman"/>
          <w:b/>
          <w:i/>
          <w:sz w:val="24"/>
          <w:szCs w:val="24"/>
          <w:lang w:val="ru-RU"/>
        </w:rPr>
        <w:t>Тема 7. Духовная культура.</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Духовно-нравственная культура. Искусство, наука, духовность. Мораль, нравственность, ценности. Художественное осмысление мира. Символ и знак. Духовная культура как реализация ценностей. </w:t>
      </w:r>
      <w:r w:rsidRPr="002F5A59">
        <w:rPr>
          <w:rFonts w:ascii="Times New Roman" w:hAnsi="Times New Roman" w:cs="Times New Roman"/>
          <w:b/>
          <w:i/>
          <w:sz w:val="24"/>
          <w:szCs w:val="24"/>
          <w:lang w:val="ru-RU"/>
        </w:rPr>
        <w:t>Тема 8. Культура и религия.</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Религия и культура. Что такое религия, её роль в жизни общества и человека. Государствообразующие религии России. Единство ценностей в религиях России.</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9. Культура и образование</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Зачем нужно учиться? Культура как способ получения нужных знаний. Образование как ключ к социализации и духовно-нравственному развитию человека.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10. Многообразие культур России (практическое занятие)</w:t>
      </w:r>
      <w:r w:rsidRPr="002F5A59">
        <w:rPr>
          <w:rFonts w:ascii="Times New Roman" w:hAnsi="Times New Roman" w:cs="Times New Roman"/>
          <w:sz w:val="24"/>
          <w:szCs w:val="24"/>
          <w:lang w:val="ru-RU"/>
        </w:rPr>
        <w:t xml:space="preserve">. </w:t>
      </w:r>
    </w:p>
    <w:p w:rsidR="00A51D76"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Единство культур народов России. Что значит быть культурным человеком? Знание о культуре народов России.</w:t>
      </w:r>
    </w:p>
    <w:p w:rsidR="009B673D" w:rsidRPr="002F5A59" w:rsidRDefault="009B673D" w:rsidP="00A51D76">
      <w:pPr>
        <w:autoSpaceDE w:val="0"/>
        <w:autoSpaceDN w:val="0"/>
        <w:spacing w:after="0" w:line="240" w:lineRule="auto"/>
        <w:rPr>
          <w:rFonts w:ascii="Times New Roman" w:hAnsi="Times New Roman" w:cs="Times New Roman"/>
          <w:sz w:val="24"/>
          <w:szCs w:val="24"/>
          <w:lang w:val="ru-RU"/>
        </w:rPr>
      </w:pPr>
    </w:p>
    <w:p w:rsidR="00A51D76" w:rsidRPr="002F5A59" w:rsidRDefault="00A51D76" w:rsidP="00A51D76">
      <w:pPr>
        <w:autoSpaceDE w:val="0"/>
        <w:autoSpaceDN w:val="0"/>
        <w:spacing w:after="0" w:line="240" w:lineRule="auto"/>
        <w:jc w:val="center"/>
        <w:rPr>
          <w:rFonts w:ascii="Times New Roman" w:hAnsi="Times New Roman" w:cs="Times New Roman"/>
          <w:b/>
          <w:sz w:val="24"/>
          <w:szCs w:val="24"/>
          <w:lang w:val="ru-RU"/>
        </w:rPr>
      </w:pPr>
      <w:r w:rsidRPr="002F5A59">
        <w:rPr>
          <w:rFonts w:ascii="Times New Roman" w:hAnsi="Times New Roman" w:cs="Times New Roman"/>
          <w:b/>
          <w:sz w:val="24"/>
          <w:szCs w:val="24"/>
          <w:lang w:val="ru-RU"/>
        </w:rPr>
        <w:t>Тематический блок 2. «Семья и духовно-нравственные ценности»</w:t>
      </w:r>
    </w:p>
    <w:p w:rsidR="00A51D76" w:rsidRPr="002F5A59" w:rsidRDefault="00A51D76" w:rsidP="00A51D76">
      <w:pPr>
        <w:autoSpaceDE w:val="0"/>
        <w:autoSpaceDN w:val="0"/>
        <w:spacing w:after="0" w:line="240" w:lineRule="auto"/>
        <w:jc w:val="center"/>
        <w:rPr>
          <w:rFonts w:ascii="Times New Roman" w:hAnsi="Times New Roman" w:cs="Times New Roman"/>
          <w:sz w:val="24"/>
          <w:szCs w:val="24"/>
          <w:lang w:val="ru-RU"/>
        </w:rPr>
      </w:pP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11. Семья</w:t>
      </w:r>
      <w:r w:rsidRPr="002F5A59">
        <w:rPr>
          <w:rFonts w:ascii="Times New Roman" w:hAnsi="Times New Roman" w:cs="Times New Roman"/>
          <w:b/>
          <w:i/>
          <w:sz w:val="24"/>
          <w:szCs w:val="24"/>
        </w:rPr>
        <w:t> </w:t>
      </w:r>
      <w:r w:rsidRPr="002F5A59">
        <w:rPr>
          <w:rFonts w:ascii="Times New Roman" w:hAnsi="Times New Roman" w:cs="Times New Roman"/>
          <w:b/>
          <w:i/>
          <w:sz w:val="24"/>
          <w:szCs w:val="24"/>
          <w:lang w:val="ru-RU"/>
        </w:rPr>
        <w:t xml:space="preserve"> — хранитель духовных ценностей.</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Семья</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 базовый элемент общества. Семейные ценности, традиции и культура. Помощь сиротам как духовно-нравственный долг человека.</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12. Родина начинается с семьи.</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История семьи как часть истории народа, государства, человечества. Как связаны Родина и семья? Что такое Родина и Отечество?</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13. Традиции семейного воспитания в России.</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Семейные традиции народов России. Межнациональные семьи. Семейное воспитание как трансляция ценностей.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14. Образ семьи в культуре народов России.</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lastRenderedPageBreak/>
        <w:t>Произведения устного поэтического творчества (сказки, поговорки и т. д.) о семье и семейных обязанностях. Семья в</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литературе и произведениях разных видов искусства.</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15. Труд в истории семьи.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Социальные роли в истории семьи. Роль домашнего труда. Роль нравственных норм в благополучии семьи.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sz w:val="24"/>
          <w:szCs w:val="24"/>
          <w:lang w:val="ru-RU"/>
        </w:rPr>
        <w:t>Тема 16. Семья в современном мире (практическое занятие).</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Рассказ о своей семье (с использованием фотографий, книг, писем и др.). Семейное древо. Семейные традиции.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p>
    <w:p w:rsidR="00A51D76" w:rsidRPr="002F5A59" w:rsidRDefault="00A51D76" w:rsidP="00A51D76">
      <w:pPr>
        <w:autoSpaceDE w:val="0"/>
        <w:autoSpaceDN w:val="0"/>
        <w:spacing w:after="0" w:line="240" w:lineRule="auto"/>
        <w:jc w:val="center"/>
        <w:rPr>
          <w:rFonts w:ascii="Times New Roman" w:hAnsi="Times New Roman" w:cs="Times New Roman"/>
          <w:sz w:val="24"/>
          <w:szCs w:val="24"/>
          <w:lang w:val="ru-RU"/>
        </w:rPr>
      </w:pPr>
      <w:r w:rsidRPr="002F5A59">
        <w:rPr>
          <w:rFonts w:ascii="Times New Roman" w:hAnsi="Times New Roman" w:cs="Times New Roman"/>
          <w:b/>
          <w:sz w:val="24"/>
          <w:szCs w:val="24"/>
          <w:lang w:val="ru-RU"/>
        </w:rPr>
        <w:t>Тематический блок 3. «Духовно-нравственное богатство личности»</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17. Личность</w:t>
      </w:r>
      <w:r w:rsidRPr="002F5A59">
        <w:rPr>
          <w:rFonts w:ascii="Times New Roman" w:hAnsi="Times New Roman" w:cs="Times New Roman"/>
          <w:b/>
          <w:i/>
          <w:sz w:val="24"/>
          <w:szCs w:val="24"/>
        </w:rPr>
        <w:t> </w:t>
      </w:r>
      <w:r w:rsidRPr="002F5A59">
        <w:rPr>
          <w:rFonts w:ascii="Times New Roman" w:hAnsi="Times New Roman" w:cs="Times New Roman"/>
          <w:b/>
          <w:i/>
          <w:sz w:val="24"/>
          <w:szCs w:val="24"/>
          <w:lang w:val="ru-RU"/>
        </w:rPr>
        <w:t xml:space="preserve"> — общество</w:t>
      </w:r>
      <w:r w:rsidRPr="002F5A59">
        <w:rPr>
          <w:rFonts w:ascii="Times New Roman" w:hAnsi="Times New Roman" w:cs="Times New Roman"/>
          <w:b/>
          <w:i/>
          <w:sz w:val="24"/>
          <w:szCs w:val="24"/>
        </w:rPr>
        <w:t> </w:t>
      </w:r>
      <w:r w:rsidRPr="002F5A59">
        <w:rPr>
          <w:rFonts w:ascii="Times New Roman" w:hAnsi="Times New Roman" w:cs="Times New Roman"/>
          <w:b/>
          <w:i/>
          <w:sz w:val="24"/>
          <w:szCs w:val="24"/>
          <w:lang w:val="ru-RU"/>
        </w:rPr>
        <w:t xml:space="preserve"> — культура.</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Что делает человека человеком? Почему человек не может жить вне общества. Связь между обществом и культурой как реализация духовно-нравственных ценностей. 12 Примерная рабочая программа</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18. Духовный мир человека.</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Человек</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творец культуры. Культура как духовный мир человека. Мораль. Нравственность. Патриотизм. Реализация ценностей в культуре. Творчество: что это такое? Границы творчества. Традиции и новации в культуре. Границы культур. Созидательный труд. Важность труда как творческой деятельности, как реализации.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19. Личность и духовно-нравственные ценности.</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Мораль и нравственность в жизни человека. Взаимопомощь, сострадание, милосердие, любовь, дружба, коллективизм, патриотизм, любовь к близким.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p>
    <w:p w:rsidR="00A51D76" w:rsidRDefault="00A51D76" w:rsidP="00A51D76">
      <w:pPr>
        <w:autoSpaceDE w:val="0"/>
        <w:autoSpaceDN w:val="0"/>
        <w:spacing w:after="0" w:line="240" w:lineRule="auto"/>
        <w:jc w:val="center"/>
        <w:rPr>
          <w:rFonts w:ascii="Times New Roman" w:hAnsi="Times New Roman" w:cs="Times New Roman"/>
          <w:b/>
          <w:sz w:val="24"/>
          <w:szCs w:val="24"/>
          <w:lang w:val="ru-RU"/>
        </w:rPr>
      </w:pPr>
      <w:r w:rsidRPr="002F5A59">
        <w:rPr>
          <w:rFonts w:ascii="Times New Roman" w:hAnsi="Times New Roman" w:cs="Times New Roman"/>
          <w:b/>
          <w:sz w:val="24"/>
          <w:szCs w:val="24"/>
          <w:lang w:val="ru-RU"/>
        </w:rPr>
        <w:t>Тематический блок 4. «Культурное единство России»</w:t>
      </w:r>
      <w:r>
        <w:rPr>
          <w:rFonts w:ascii="Times New Roman" w:hAnsi="Times New Roman" w:cs="Times New Roman"/>
          <w:b/>
          <w:sz w:val="24"/>
          <w:szCs w:val="24"/>
          <w:lang w:val="ru-RU"/>
        </w:rPr>
        <w:t xml:space="preserve">  </w:t>
      </w:r>
    </w:p>
    <w:p w:rsidR="00A51D76" w:rsidRPr="002F5A59" w:rsidRDefault="00A51D76" w:rsidP="00A51D76">
      <w:pPr>
        <w:autoSpaceDE w:val="0"/>
        <w:autoSpaceDN w:val="0"/>
        <w:spacing w:after="0" w:line="240" w:lineRule="auto"/>
        <w:jc w:val="center"/>
        <w:rPr>
          <w:rFonts w:ascii="Times New Roman" w:hAnsi="Times New Roman" w:cs="Times New Roman"/>
          <w:b/>
          <w:sz w:val="24"/>
          <w:szCs w:val="24"/>
          <w:lang w:val="ru-RU"/>
        </w:rPr>
      </w:pP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Тема 20. Историческая память как духовно-нравственная ценность.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Что такое история и почему она важна? История семьи</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 часть истории народа, государства, человечества. Важность исторической памяти, недопустимость её фальсификации. Преемственность поколений. </w:t>
      </w:r>
    </w:p>
    <w:p w:rsidR="00A51D76" w:rsidRPr="002F5A59" w:rsidRDefault="00A51D76" w:rsidP="00A51D76">
      <w:pPr>
        <w:autoSpaceDE w:val="0"/>
        <w:autoSpaceDN w:val="0"/>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 xml:space="preserve">Тема 21. Литература как язык культуры.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Литература как художественное осмысление действительности. От сказки к роману. Зачем нужны литературные произведения? Внутренний мир человека и его духовность. </w:t>
      </w:r>
    </w:p>
    <w:p w:rsidR="00A51D76" w:rsidRPr="002F5A59" w:rsidRDefault="00A51D76" w:rsidP="00A51D76">
      <w:pPr>
        <w:autoSpaceDE w:val="0"/>
        <w:autoSpaceDN w:val="0"/>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 xml:space="preserve">Тема 22. Взаимовлияние культур.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Взаимодействие культур. </w:t>
      </w:r>
      <w:proofErr w:type="spellStart"/>
      <w:r w:rsidRPr="002F5A59">
        <w:rPr>
          <w:rFonts w:ascii="Times New Roman" w:hAnsi="Times New Roman" w:cs="Times New Roman"/>
          <w:sz w:val="24"/>
          <w:szCs w:val="24"/>
          <w:lang w:val="ru-RU"/>
        </w:rPr>
        <w:t>Межпоколенная</w:t>
      </w:r>
      <w:proofErr w:type="spellEnd"/>
      <w:r w:rsidRPr="002F5A59">
        <w:rPr>
          <w:rFonts w:ascii="Times New Roman" w:hAnsi="Times New Roman" w:cs="Times New Roman"/>
          <w:sz w:val="24"/>
          <w:szCs w:val="24"/>
          <w:lang w:val="ru-RU"/>
        </w:rPr>
        <w:t xml:space="preserve"> и межкультурная трансляция. Обмен ценностными установками и идеями. Примеры межкультурной коммуникации как способ формирования общих духовно-нравственных ценностей.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23. Духовно-нравственные ценности российского народа.</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историческая память и преемственность поколений, единство народов России.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24. Регионы России: культурное многообразие.</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Исторические и социальные причины культурного разнообразия. Каждый регион уникален. Малая Родина</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 часть общего Отечества.</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Тема 25. Праздники в культуре народов России.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Что такое праздник? Почему праздники важны. Праздничные традиции в России. Народные праздники как память культуры, как воплощение духовно-нравственных идеалов.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26. Памятники архитектуры в культуре народов России.</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Памятники как часть культуры: исторические, художественные, архитектурные. Культура как память. Музеи. Храмы. Дворцы. Исторические здания как свидетели истории. Архитектура и духовно-нравственные ценности народов России.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27. Музыкальная культура народов России.</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Музыка. Музыкальные произведения. Музыка как форма выражения эмоциональных связей между людьми. Народные инструменты. История народа в его музыке и инструментах.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lastRenderedPageBreak/>
        <w:t xml:space="preserve">Тема 28. Изобразительное искусство народов России.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Художественная реальность. Скульптура: от религиозных сюжетов к современному искусству. Храмовые росписи и фольклорные орнаменты. Живопись, графика. Выдающиеся художники разных народов России.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29. Фольклор и литература народов России.</w:t>
      </w:r>
      <w:r w:rsidRPr="002F5A59">
        <w:rPr>
          <w:rFonts w:ascii="Times New Roman" w:hAnsi="Times New Roman" w:cs="Times New Roman"/>
          <w:sz w:val="24"/>
          <w:szCs w:val="24"/>
          <w:lang w:val="ru-RU"/>
        </w:rPr>
        <w:t xml:space="preserve"> </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Пословицы и поговорки. Эпос и сказка. Фольклор как отражение истории народа и его ценностей, морали и нравственности. Национальная литература. Богатство культуры народа в</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его литературе. </w:t>
      </w:r>
      <w:r w:rsidRPr="002F5A59">
        <w:rPr>
          <w:rFonts w:ascii="Times New Roman" w:hAnsi="Times New Roman" w:cs="Times New Roman"/>
          <w:b/>
          <w:i/>
          <w:sz w:val="24"/>
          <w:szCs w:val="24"/>
          <w:lang w:val="ru-RU"/>
        </w:rPr>
        <w:t xml:space="preserve">Тема 30. Бытовые традиции народов России: пища, одежда, дом (практическое занятие). </w:t>
      </w:r>
      <w:r w:rsidRPr="002F5A59">
        <w:rPr>
          <w:rFonts w:ascii="Times New Roman" w:hAnsi="Times New Roman" w:cs="Times New Roman"/>
          <w:sz w:val="24"/>
          <w:szCs w:val="24"/>
          <w:lang w:val="ru-RU"/>
        </w:rPr>
        <w:t>Рассказ о бытовых традициях своей семьи, народа, региона. Доклад с использованием разнообразного зрительного ряда и других источников.</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w:t>
      </w:r>
      <w:r w:rsidRPr="002F5A59">
        <w:rPr>
          <w:rFonts w:ascii="Times New Roman" w:hAnsi="Times New Roman" w:cs="Times New Roman"/>
          <w:b/>
          <w:i/>
          <w:sz w:val="24"/>
          <w:szCs w:val="24"/>
          <w:lang w:val="ru-RU"/>
        </w:rPr>
        <w:t xml:space="preserve">Тема 31. Культурная карта России (практическое занятие). </w:t>
      </w:r>
      <w:r w:rsidRPr="002F5A59">
        <w:rPr>
          <w:rFonts w:ascii="Times New Roman" w:hAnsi="Times New Roman" w:cs="Times New Roman"/>
          <w:sz w:val="24"/>
          <w:szCs w:val="24"/>
          <w:lang w:val="ru-RU"/>
        </w:rPr>
        <w:t xml:space="preserve">География культур России. Россия как культурная карта. Описание регионов в соответствии с их особенностями. </w:t>
      </w:r>
    </w:p>
    <w:p w:rsidR="00A51D76" w:rsidRPr="002F5A59" w:rsidRDefault="00A51D76" w:rsidP="00A51D76">
      <w:pPr>
        <w:autoSpaceDE w:val="0"/>
        <w:autoSpaceDN w:val="0"/>
        <w:spacing w:after="0" w:line="240" w:lineRule="auto"/>
        <w:rPr>
          <w:rFonts w:ascii="Times New Roman" w:eastAsia="Times New Roman" w:hAnsi="Times New Roman" w:cs="Times New Roman"/>
          <w:bCs/>
          <w:color w:val="000000"/>
          <w:sz w:val="24"/>
          <w:szCs w:val="24"/>
          <w:lang w:val="ru-RU"/>
        </w:rPr>
      </w:pPr>
      <w:r w:rsidRPr="002F5A59">
        <w:rPr>
          <w:rFonts w:ascii="Times New Roman" w:hAnsi="Times New Roman" w:cs="Times New Roman"/>
          <w:b/>
          <w:i/>
          <w:sz w:val="24"/>
          <w:szCs w:val="24"/>
          <w:lang w:val="ru-RU"/>
        </w:rPr>
        <w:t>Тема 32. Единство страны</w:t>
      </w:r>
      <w:r w:rsidRPr="002F5A59">
        <w:rPr>
          <w:rFonts w:ascii="Times New Roman" w:hAnsi="Times New Roman" w:cs="Times New Roman"/>
          <w:b/>
          <w:i/>
          <w:sz w:val="24"/>
          <w:szCs w:val="24"/>
        </w:rPr>
        <w:t> </w:t>
      </w:r>
      <w:r w:rsidRPr="002F5A59">
        <w:rPr>
          <w:rFonts w:ascii="Times New Roman" w:hAnsi="Times New Roman" w:cs="Times New Roman"/>
          <w:b/>
          <w:i/>
          <w:sz w:val="24"/>
          <w:szCs w:val="24"/>
          <w:lang w:val="ru-RU"/>
        </w:rPr>
        <w:t>— залог будущего России.</w:t>
      </w:r>
      <w:r w:rsidRPr="002F5A59">
        <w:rPr>
          <w:rFonts w:ascii="Times New Roman" w:hAnsi="Times New Roman" w:cs="Times New Roman"/>
          <w:sz w:val="24"/>
          <w:szCs w:val="24"/>
          <w:lang w:val="ru-RU"/>
        </w:rPr>
        <w:t xml:space="preserve"> Россия</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единая страна. Русский мир. Общая история, сходство культурных традиций, единые духовно-нравственные ценности народов </w:t>
      </w:r>
    </w:p>
    <w:p w:rsidR="00A51D76" w:rsidRPr="002F5A59" w:rsidRDefault="00A51D76" w:rsidP="00A51D76">
      <w:pPr>
        <w:rPr>
          <w:rFonts w:ascii="Times New Roman" w:hAnsi="Times New Roman" w:cs="Times New Roman"/>
          <w:sz w:val="24"/>
          <w:szCs w:val="24"/>
          <w:lang w:val="ru-RU"/>
        </w:rPr>
      </w:pPr>
    </w:p>
    <w:p w:rsidR="00A51D76" w:rsidRPr="002F5A59" w:rsidRDefault="00A51D76" w:rsidP="00A51D76">
      <w:pPr>
        <w:autoSpaceDE w:val="0"/>
        <w:autoSpaceDN w:val="0"/>
        <w:spacing w:before="346" w:after="0" w:line="230" w:lineRule="auto"/>
        <w:rPr>
          <w:rFonts w:ascii="Times New Roman" w:hAnsi="Times New Roman" w:cs="Times New Roman"/>
          <w:b/>
          <w:sz w:val="24"/>
          <w:szCs w:val="24"/>
          <w:lang w:val="ru-RU"/>
        </w:rPr>
      </w:pPr>
      <w:r w:rsidRPr="002F5A59">
        <w:rPr>
          <w:rFonts w:ascii="Times New Roman" w:hAnsi="Times New Roman" w:cs="Times New Roman"/>
          <w:b/>
          <w:sz w:val="24"/>
          <w:szCs w:val="24"/>
          <w:lang w:val="ru-RU"/>
        </w:rPr>
        <w:t>6 КЛАСС (34 ч)</w:t>
      </w:r>
    </w:p>
    <w:p w:rsidR="00A51D76" w:rsidRPr="002F5A59" w:rsidRDefault="00A51D76" w:rsidP="00A51D76">
      <w:pPr>
        <w:jc w:val="center"/>
        <w:rPr>
          <w:rFonts w:ascii="Times New Roman" w:hAnsi="Times New Roman" w:cs="Times New Roman"/>
          <w:b/>
          <w:sz w:val="24"/>
          <w:szCs w:val="24"/>
          <w:lang w:val="ru-RU"/>
        </w:rPr>
      </w:pPr>
      <w:r w:rsidRPr="002F5A59">
        <w:rPr>
          <w:rFonts w:ascii="Times New Roman" w:hAnsi="Times New Roman" w:cs="Times New Roman"/>
          <w:b/>
          <w:sz w:val="24"/>
          <w:szCs w:val="24"/>
          <w:lang w:val="ru-RU"/>
        </w:rPr>
        <w:t>Тематический блок 1. «Культура как социальность»</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1. Мир культуры: его структура.</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Культура как форма социального взаимодействия. Связь между миром материальной культуры и социальной структурой общества. Расстояние и образ жизни людей. Научно-технический прогресс как один из источников формирования социального облика общества. </w:t>
      </w:r>
    </w:p>
    <w:p w:rsidR="00A51D76" w:rsidRPr="002F5A59" w:rsidRDefault="00A51D76" w:rsidP="00A51D76">
      <w:pPr>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Тема 2. Культура России: многообразие регионов.</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Территория России. Народы, живущие в ней. Проблемы культурного взаимодействия в обществе с многообразием культур. Сохранение и поддержка принципов толерантности и уважения ко всем культурам народов России.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3. История быта как история культуры.</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Домашнее хозяйство и его типы. Хозяйственная деятельность народов России в разные исторические периоды. Многообразие культурных укладов как результат исторического развития народов России.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4. Прогресс: технический и социальный.</w:t>
      </w:r>
      <w:r w:rsidRPr="002F5A59">
        <w:rPr>
          <w:rFonts w:ascii="Times New Roman" w:hAnsi="Times New Roman" w:cs="Times New Roman"/>
          <w:sz w:val="24"/>
          <w:szCs w:val="24"/>
          <w:lang w:val="ru-RU"/>
        </w:rPr>
        <w:t xml:space="preserve"> Производительность труда. Разделение труда. Обслуживающий и производящий труд. Домашний труд и его механизация. Что такое технологии и как они влияют на культуру и ценности общества?</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5. Образование в культуре народов России.</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Представление об основных этапах в истории образования. Ценность знания. Социальная обусловленность различных видов образования. Важность образования для современного мира. Образование как трансляция культурных смыслов, как способ передачи ценностей.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6. Права и обязанности человека.</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Права и обязанности человека в культурной традиции народов России. Права и свободы человека и гражданина, обозначенные в Конституции Российской Федерации.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7. Общество и религия: духовно-нравственное взаимодействие.</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Мир религий в истории. Религии народов России сегодня. Государствообразующие и традиционные религии как источник духовно-нравственных ценностей.</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sz w:val="24"/>
          <w:szCs w:val="24"/>
          <w:lang w:val="ru-RU"/>
        </w:rPr>
        <w:t xml:space="preserve"> Тема 8. Современный мир: самое важное (практическое занятие).</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Современное общество: его портрет. Проект: описание самых важных черт современного общества с точки зрения материальной и духовной культуры народов России. </w:t>
      </w:r>
    </w:p>
    <w:p w:rsidR="00A51D76" w:rsidRPr="002F5A59" w:rsidRDefault="00A51D76" w:rsidP="00A51D76">
      <w:pPr>
        <w:spacing w:after="0" w:line="240" w:lineRule="auto"/>
        <w:jc w:val="center"/>
        <w:rPr>
          <w:rFonts w:ascii="Times New Roman" w:hAnsi="Times New Roman" w:cs="Times New Roman"/>
          <w:b/>
          <w:sz w:val="24"/>
          <w:szCs w:val="24"/>
          <w:lang w:val="ru-RU"/>
        </w:rPr>
      </w:pPr>
    </w:p>
    <w:p w:rsidR="00A51D76" w:rsidRDefault="00A51D76" w:rsidP="00A51D76">
      <w:pPr>
        <w:spacing w:after="0" w:line="240" w:lineRule="auto"/>
        <w:jc w:val="center"/>
        <w:rPr>
          <w:rFonts w:ascii="Times New Roman" w:hAnsi="Times New Roman" w:cs="Times New Roman"/>
          <w:b/>
          <w:sz w:val="24"/>
          <w:szCs w:val="24"/>
          <w:lang w:val="ru-RU"/>
        </w:rPr>
      </w:pPr>
      <w:r w:rsidRPr="002F5A59">
        <w:rPr>
          <w:rFonts w:ascii="Times New Roman" w:hAnsi="Times New Roman" w:cs="Times New Roman"/>
          <w:b/>
          <w:sz w:val="24"/>
          <w:szCs w:val="24"/>
          <w:lang w:val="ru-RU"/>
        </w:rPr>
        <w:t>Тематический блок 2. «Человек и его отражение в культуре»</w:t>
      </w:r>
    </w:p>
    <w:p w:rsidR="00A51D76" w:rsidRPr="002F5A59" w:rsidRDefault="00A51D76" w:rsidP="00A51D76">
      <w:pPr>
        <w:spacing w:after="0" w:line="240" w:lineRule="auto"/>
        <w:jc w:val="center"/>
        <w:rPr>
          <w:rFonts w:ascii="Times New Roman" w:hAnsi="Times New Roman" w:cs="Times New Roman"/>
          <w:b/>
          <w:sz w:val="24"/>
          <w:szCs w:val="24"/>
          <w:lang w:val="ru-RU"/>
        </w:rPr>
      </w:pPr>
    </w:p>
    <w:p w:rsidR="00A51D76" w:rsidRPr="002F5A59" w:rsidRDefault="00A51D76" w:rsidP="00A51D76">
      <w:pPr>
        <w:spacing w:after="0" w:line="240" w:lineRule="auto"/>
        <w:rPr>
          <w:rFonts w:ascii="Times New Roman" w:hAnsi="Times New Roman" w:cs="Times New Roman"/>
          <w:b/>
          <w:sz w:val="24"/>
          <w:szCs w:val="24"/>
          <w:lang w:val="ru-RU"/>
        </w:rPr>
      </w:pPr>
      <w:r w:rsidRPr="002F5A59">
        <w:rPr>
          <w:rFonts w:ascii="Times New Roman" w:hAnsi="Times New Roman" w:cs="Times New Roman"/>
          <w:b/>
          <w:sz w:val="24"/>
          <w:szCs w:val="24"/>
          <w:lang w:val="ru-RU"/>
        </w:rPr>
        <w:t xml:space="preserve"> Тема 9. Каким должен быть человек?</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Духовно-нравственный облик и идеал человека. Мораль, нравственность, этика, этикет в культурах народов России. Право и равенство в правах. Свобода как ценность. Долг как её ограничение. Общество как регулятор свободы. Свойства и качества человека, его образ в культуре народов России, единство человеческих качеств. Единство духовной жизни.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10. Взросление человека в культуре народов России.</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lastRenderedPageBreak/>
        <w:t xml:space="preserve">Социальное измерение человека. Детство, взросление, зрелость, пожилой возраст. Проблема одиночества. Необходимость развития во взаимодействии с другими людьми. Самостоятельность как ценность.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Тема 11. Религия как источник нравственности. </w:t>
      </w:r>
      <w:r w:rsidRPr="002F5A59">
        <w:rPr>
          <w:rFonts w:ascii="Times New Roman" w:hAnsi="Times New Roman" w:cs="Times New Roman"/>
          <w:sz w:val="24"/>
          <w:szCs w:val="24"/>
          <w:lang w:val="ru-RU"/>
        </w:rPr>
        <w:t>Религия как источник нравственности и гуманистического мышления. Нравственный идеал человека в традиционных религиях. Современное общество и религиозный идеал человека.</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12. Наука как источник знания о человеке и человеческом.</w:t>
      </w:r>
      <w:r w:rsidRPr="002F5A59">
        <w:rPr>
          <w:rFonts w:ascii="Times New Roman" w:hAnsi="Times New Roman" w:cs="Times New Roman"/>
          <w:sz w:val="24"/>
          <w:szCs w:val="24"/>
          <w:lang w:val="ru-RU"/>
        </w:rPr>
        <w:t xml:space="preserve"> Гуманитарное знание и его особенности. Культура как самопознание. Этика. Эстетика. Право в контексте духовно-нравственных ценностей.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13. Этика и нравственность как категории духовной культуры.</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Что такое этика. Добро и его проявления в реальной жизни. Что значит быть нравственным. Почему нравственность важна? </w:t>
      </w:r>
    </w:p>
    <w:p w:rsidR="00A51D76" w:rsidRPr="002F5A59" w:rsidRDefault="00A51D76" w:rsidP="00A51D76">
      <w:pPr>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 xml:space="preserve">Тема 14. Самопознание (практическое занятие). </w:t>
      </w:r>
    </w:p>
    <w:p w:rsidR="00A51D76" w:rsidRPr="002F5A59" w:rsidRDefault="00A51D76" w:rsidP="00A51D76">
      <w:pPr>
        <w:spacing w:after="0" w:line="240" w:lineRule="auto"/>
        <w:jc w:val="center"/>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Автобиография и автопортрет: кто я и что я люблю. Как устроена моя жизнь. Выполнение проекта. </w:t>
      </w:r>
    </w:p>
    <w:p w:rsidR="00A51D76" w:rsidRPr="002F5A59" w:rsidRDefault="00A51D76" w:rsidP="00A51D76">
      <w:pPr>
        <w:spacing w:after="0" w:line="240" w:lineRule="auto"/>
        <w:jc w:val="center"/>
        <w:rPr>
          <w:rFonts w:ascii="Times New Roman" w:hAnsi="Times New Roman" w:cs="Times New Roman"/>
          <w:sz w:val="24"/>
          <w:szCs w:val="24"/>
          <w:lang w:val="ru-RU"/>
        </w:rPr>
      </w:pPr>
    </w:p>
    <w:p w:rsidR="00A51D76" w:rsidRPr="002F5A59" w:rsidRDefault="00A51D76" w:rsidP="00A51D76">
      <w:pPr>
        <w:spacing w:after="0" w:line="240" w:lineRule="auto"/>
        <w:jc w:val="center"/>
        <w:rPr>
          <w:rFonts w:ascii="Times New Roman" w:hAnsi="Times New Roman" w:cs="Times New Roman"/>
          <w:b/>
          <w:sz w:val="24"/>
          <w:szCs w:val="24"/>
          <w:lang w:val="ru-RU"/>
        </w:rPr>
      </w:pPr>
      <w:r w:rsidRPr="002F5A59">
        <w:rPr>
          <w:rFonts w:ascii="Times New Roman" w:hAnsi="Times New Roman" w:cs="Times New Roman"/>
          <w:b/>
          <w:sz w:val="24"/>
          <w:szCs w:val="24"/>
          <w:lang w:val="ru-RU"/>
        </w:rPr>
        <w:t>Тематический блок 3. «Человек как член общества»</w:t>
      </w:r>
    </w:p>
    <w:p w:rsidR="00A51D76" w:rsidRPr="002F5A59" w:rsidRDefault="00A51D76" w:rsidP="00A51D76">
      <w:pPr>
        <w:spacing w:after="0" w:line="240" w:lineRule="auto"/>
        <w:jc w:val="center"/>
        <w:rPr>
          <w:rFonts w:ascii="Times New Roman" w:hAnsi="Times New Roman" w:cs="Times New Roman"/>
          <w:b/>
          <w:sz w:val="24"/>
          <w:szCs w:val="24"/>
          <w:lang w:val="ru-RU"/>
        </w:rPr>
      </w:pP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15. Труд делает человека человеком.</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Что такое труд. Важность труда и его экономическая стоимость. Безделье, лень, тунеядство. Трудолюбие, подвиг труда, ответственность. Общественная оценка труда.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16. Подвиг: как узнать героя?</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Что такое подвиг. Героизм как самопожертвование. Героизм на войне. Подвиг в мирное время. Милосердие, взаимопомощь. </w:t>
      </w:r>
    </w:p>
    <w:p w:rsidR="00A51D76" w:rsidRPr="002F5A59" w:rsidRDefault="00A51D76" w:rsidP="00A51D76">
      <w:pPr>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 xml:space="preserve">Тема 17. Люди в обществе: духовно-нравственное взаимовлияние.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Человек в социальном измерении. Дружба, предательство. Коллектив. Личные границы Этика предпринимательства. Социальная помощь.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18. Проблемы современного общества как отражение его духовно-нравственного самосознания.</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Бедность. Инвалидность. Асоциальная семья. Сиротство. Отражение этих явлений в культуре общества.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19. Духовно-нравственные ориентиры социальных отношений.</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Милосердие. Взаимопомощь. Социальное служение. Благотворительность. </w:t>
      </w:r>
      <w:proofErr w:type="spellStart"/>
      <w:r w:rsidRPr="002F5A59">
        <w:rPr>
          <w:rFonts w:ascii="Times New Roman" w:hAnsi="Times New Roman" w:cs="Times New Roman"/>
          <w:sz w:val="24"/>
          <w:szCs w:val="24"/>
          <w:lang w:val="ru-RU"/>
        </w:rPr>
        <w:t>Волонтёрство</w:t>
      </w:r>
      <w:proofErr w:type="spellEnd"/>
      <w:r w:rsidRPr="002F5A59">
        <w:rPr>
          <w:rFonts w:ascii="Times New Roman" w:hAnsi="Times New Roman" w:cs="Times New Roman"/>
          <w:sz w:val="24"/>
          <w:szCs w:val="24"/>
          <w:lang w:val="ru-RU"/>
        </w:rPr>
        <w:t xml:space="preserve">. Общественные блага.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20. Гуманизм как сущностная характеристика духовно-нравственной культуры народов России.</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Гуманизм. Истоки гуманистического мышления. Философия гуманизма. Проявления гуманизма в историко-культурном наследии народов России.</w:t>
      </w:r>
    </w:p>
    <w:p w:rsidR="00A51D76" w:rsidRPr="002F5A59" w:rsidRDefault="00A51D76" w:rsidP="00A51D76">
      <w:pPr>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 xml:space="preserve">Тема 21. Социальные профессии; их важность для сохранения духовно-нравственного облика общества.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Социальные профессии: врач, учитель, пожарный, полицейский, социальный работник. Духовно-нравственные качества, необходимые представителям этих профессий.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22. Выдающиеся благотворители в истории.</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Благотворительность как нравственный долг. Меценаты, философы, религиозные лидеры, врачи, учёные, педагоги. Важность меценатства для духовно-нравственного развития личности самого мецената и общества в целом.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23. Выдающиеся учёные России.</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Наука как источник социального и духовного прогресса общества. Учёные России. Почему важно помнить историю науки. Вклад науки в благополучие страны. Важность морали и нравственности в науке, в деятельности учёных.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Тема 24. Моя профессия (практическое занятие).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Труд как самореализация, как вклад в общество. Рассказ о</w:t>
      </w:r>
      <w:r w:rsidRPr="002F5A59">
        <w:rPr>
          <w:rFonts w:ascii="Times New Roman" w:hAnsi="Times New Roman" w:cs="Times New Roman"/>
          <w:sz w:val="24"/>
          <w:szCs w:val="24"/>
        </w:rPr>
        <w:t> </w:t>
      </w:r>
      <w:r w:rsidRPr="002F5A59">
        <w:rPr>
          <w:rFonts w:ascii="Times New Roman" w:hAnsi="Times New Roman" w:cs="Times New Roman"/>
          <w:sz w:val="24"/>
          <w:szCs w:val="24"/>
          <w:lang w:val="ru-RU"/>
        </w:rPr>
        <w:t xml:space="preserve"> своей будущей профессии. </w:t>
      </w:r>
    </w:p>
    <w:p w:rsidR="00A51D76" w:rsidRPr="002F5A59" w:rsidRDefault="00A51D76" w:rsidP="00A51D76">
      <w:pPr>
        <w:spacing w:after="0" w:line="240" w:lineRule="auto"/>
        <w:rPr>
          <w:rFonts w:ascii="Times New Roman" w:hAnsi="Times New Roman" w:cs="Times New Roman"/>
          <w:sz w:val="24"/>
          <w:szCs w:val="24"/>
          <w:lang w:val="ru-RU"/>
        </w:rPr>
      </w:pPr>
    </w:p>
    <w:p w:rsidR="00A51D76" w:rsidRPr="002F5A59" w:rsidRDefault="00A51D76" w:rsidP="00A51D76">
      <w:pPr>
        <w:spacing w:after="0" w:line="240" w:lineRule="auto"/>
        <w:jc w:val="center"/>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Тематический блок 4. «Родина и патриотизм»</w:t>
      </w:r>
    </w:p>
    <w:p w:rsidR="00A51D76" w:rsidRPr="002F5A59" w:rsidRDefault="00A51D76" w:rsidP="00A51D76">
      <w:pPr>
        <w:spacing w:after="0" w:line="240" w:lineRule="auto"/>
        <w:rPr>
          <w:rFonts w:ascii="Times New Roman" w:hAnsi="Times New Roman" w:cs="Times New Roman"/>
          <w:sz w:val="24"/>
          <w:szCs w:val="24"/>
          <w:lang w:val="ru-RU"/>
        </w:rPr>
      </w:pP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25. Гражданин. Родина и гражданство, их взаимосвязь.</w:t>
      </w:r>
      <w:r w:rsidRPr="002F5A59">
        <w:rPr>
          <w:rFonts w:ascii="Times New Roman" w:hAnsi="Times New Roman" w:cs="Times New Roman"/>
          <w:sz w:val="24"/>
          <w:szCs w:val="24"/>
          <w:lang w:val="ru-RU"/>
        </w:rPr>
        <w:t xml:space="preserve"> Что делает человека гражданином. Нравственные качества гражданина. </w:t>
      </w:r>
    </w:p>
    <w:p w:rsidR="00A51D76" w:rsidRPr="002F5A59" w:rsidRDefault="00A51D76" w:rsidP="00A51D76">
      <w:pPr>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lastRenderedPageBreak/>
        <w:t>Тема 26. Патриотизм.</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Патриотизм. Толерантность. Уважение к другим народам и их истории. Важность патриотизма. Тема </w:t>
      </w:r>
      <w:r w:rsidRPr="002F5A59">
        <w:rPr>
          <w:rFonts w:ascii="Times New Roman" w:hAnsi="Times New Roman" w:cs="Times New Roman"/>
          <w:b/>
          <w:i/>
          <w:sz w:val="24"/>
          <w:szCs w:val="24"/>
          <w:lang w:val="ru-RU"/>
        </w:rPr>
        <w:t xml:space="preserve">27. Защита Родины: подвиг или долг?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Война и мир. Роль знания в защите Родины. Долг гражданина перед обществом. Военные подвиги. Честь. Доблесть.</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 Тема 28. Государство. Россия</w:t>
      </w:r>
      <w:r w:rsidRPr="002F5A59">
        <w:rPr>
          <w:rFonts w:ascii="Times New Roman" w:hAnsi="Times New Roman" w:cs="Times New Roman"/>
          <w:b/>
          <w:i/>
          <w:sz w:val="24"/>
          <w:szCs w:val="24"/>
        </w:rPr>
        <w:t> </w:t>
      </w:r>
      <w:r w:rsidRPr="002F5A59">
        <w:rPr>
          <w:rFonts w:ascii="Times New Roman" w:hAnsi="Times New Roman" w:cs="Times New Roman"/>
          <w:b/>
          <w:i/>
          <w:sz w:val="24"/>
          <w:szCs w:val="24"/>
          <w:lang w:val="ru-RU"/>
        </w:rPr>
        <w:t xml:space="preserve"> — наша Родина.</w:t>
      </w:r>
      <w:r w:rsidRPr="002F5A59">
        <w:rPr>
          <w:rFonts w:ascii="Times New Roman" w:hAnsi="Times New Roman" w:cs="Times New Roman"/>
          <w:sz w:val="24"/>
          <w:szCs w:val="24"/>
          <w:lang w:val="ru-RU"/>
        </w:rPr>
        <w:t xml:space="preserve">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Государство как объединяющее начало. Социальная сторона права и государства. Что такое закон. Что такое Родина? Что такое государство? Необходимость быть гражданином. Российская гражданская идентичность.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 xml:space="preserve">Тема 29. Гражданская идентичность (практическое занятие). </w:t>
      </w:r>
      <w:r w:rsidRPr="002F5A59">
        <w:rPr>
          <w:rFonts w:ascii="Times New Roman" w:hAnsi="Times New Roman" w:cs="Times New Roman"/>
          <w:sz w:val="24"/>
          <w:szCs w:val="24"/>
          <w:lang w:val="ru-RU"/>
        </w:rPr>
        <w:t xml:space="preserve">Какими качествами должен обладать человек как гражданин. </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b/>
          <w:i/>
          <w:sz w:val="24"/>
          <w:szCs w:val="24"/>
          <w:lang w:val="ru-RU"/>
        </w:rPr>
        <w:t>Тема 30. Моя школа и мой класс (практическое занятие).</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Портрет школы или класса через добрые дела.</w:t>
      </w:r>
    </w:p>
    <w:p w:rsidR="00A51D76" w:rsidRPr="002F5A59" w:rsidRDefault="00A51D76" w:rsidP="00A51D76">
      <w:pPr>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 xml:space="preserve"> </w:t>
      </w:r>
      <w:r w:rsidRPr="002F5A59">
        <w:rPr>
          <w:rFonts w:ascii="Times New Roman" w:hAnsi="Times New Roman" w:cs="Times New Roman"/>
          <w:b/>
          <w:i/>
          <w:sz w:val="24"/>
          <w:szCs w:val="24"/>
          <w:lang w:val="ru-RU"/>
        </w:rPr>
        <w:t>Тема 31. Человек: какой он? (практическое занятие).</w:t>
      </w:r>
      <w:r w:rsidRPr="002F5A59">
        <w:rPr>
          <w:rFonts w:ascii="Times New Roman" w:hAnsi="Times New Roman" w:cs="Times New Roman"/>
          <w:sz w:val="24"/>
          <w:szCs w:val="24"/>
          <w:lang w:val="ru-RU"/>
        </w:rPr>
        <w:t xml:space="preserve"> Человек. Его образы в культуре. Духовность и нравственность как важнейшие качества человека. </w:t>
      </w:r>
    </w:p>
    <w:p w:rsidR="00A51D76" w:rsidRPr="002F5A59" w:rsidRDefault="00A51D76" w:rsidP="00A51D76">
      <w:pPr>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Тема32.  Человек и культура (проект).</w:t>
      </w:r>
    </w:p>
    <w:p w:rsidR="00A51D76" w:rsidRPr="002F5A59" w:rsidRDefault="00A51D76" w:rsidP="00A51D76">
      <w:pPr>
        <w:spacing w:after="0" w:line="240" w:lineRule="auto"/>
        <w:rPr>
          <w:rFonts w:ascii="Times New Roman" w:hAnsi="Times New Roman" w:cs="Times New Roman"/>
          <w:b/>
          <w:i/>
          <w:sz w:val="24"/>
          <w:szCs w:val="24"/>
          <w:lang w:val="ru-RU"/>
        </w:rPr>
      </w:pPr>
      <w:r w:rsidRPr="002F5A59">
        <w:rPr>
          <w:rFonts w:ascii="Times New Roman" w:hAnsi="Times New Roman" w:cs="Times New Roman"/>
          <w:b/>
          <w:i/>
          <w:sz w:val="24"/>
          <w:szCs w:val="24"/>
          <w:lang w:val="ru-RU"/>
        </w:rPr>
        <w:t xml:space="preserve"> Тема 33-34. Итоговый проект: «Что значит быть человеком?».</w:t>
      </w:r>
    </w:p>
    <w:p w:rsidR="00A51D76" w:rsidRPr="002F5A59" w:rsidRDefault="00A51D76" w:rsidP="00A51D76">
      <w:pPr>
        <w:rPr>
          <w:rFonts w:ascii="Times New Roman" w:hAnsi="Times New Roman" w:cs="Times New Roman"/>
          <w:sz w:val="24"/>
          <w:szCs w:val="24"/>
          <w:lang w:val="ru-RU"/>
        </w:rPr>
        <w:sectPr w:rsidR="00A51D76" w:rsidRPr="002F5A59" w:rsidSect="002F3750">
          <w:pgSz w:w="11900" w:h="16840"/>
          <w:pgMar w:top="286" w:right="644" w:bottom="993" w:left="993" w:header="720" w:footer="720" w:gutter="0"/>
          <w:cols w:space="720" w:equalWidth="0">
            <w:col w:w="10257" w:space="0"/>
          </w:cols>
          <w:docGrid w:linePitch="360"/>
        </w:sectPr>
      </w:pPr>
    </w:p>
    <w:p w:rsidR="00A51D76" w:rsidRPr="002F5A59" w:rsidRDefault="00A51D76" w:rsidP="00A51D76">
      <w:pPr>
        <w:autoSpaceDE w:val="0"/>
        <w:autoSpaceDN w:val="0"/>
        <w:spacing w:after="78" w:line="220" w:lineRule="exact"/>
        <w:rPr>
          <w:rFonts w:ascii="Times New Roman" w:hAnsi="Times New Roman" w:cs="Times New Roman"/>
          <w:sz w:val="24"/>
          <w:szCs w:val="24"/>
          <w:lang w:val="ru-RU"/>
        </w:rPr>
      </w:pPr>
    </w:p>
    <w:p w:rsidR="00A035BC" w:rsidRPr="00A035BC" w:rsidRDefault="00A035BC" w:rsidP="00A035BC">
      <w:pPr>
        <w:spacing w:after="0" w:line="240" w:lineRule="auto"/>
        <w:ind w:firstLine="720"/>
        <w:rPr>
          <w:rFonts w:ascii="Times New Roman" w:eastAsia="Times New Roman" w:hAnsi="Times New Roman" w:cs="Times New Roman"/>
          <w:sz w:val="28"/>
          <w:szCs w:val="28"/>
          <w:lang w:val="ru-RU"/>
        </w:rPr>
      </w:pPr>
      <w:r w:rsidRPr="00A035BC">
        <w:rPr>
          <w:rFonts w:ascii="Times New Roman" w:eastAsia="Times New Roman" w:hAnsi="Times New Roman" w:cs="Times New Roman"/>
          <w:b/>
          <w:sz w:val="28"/>
          <w:szCs w:val="28"/>
          <w:lang w:val="ru-RU"/>
        </w:rPr>
        <w:t>Планируемые результаты освоения учебного предмета</w:t>
      </w:r>
    </w:p>
    <w:p w:rsidR="00A51D76" w:rsidRPr="002F5A59" w:rsidRDefault="00A51D76" w:rsidP="00A51D76">
      <w:pPr>
        <w:autoSpaceDE w:val="0"/>
        <w:autoSpaceDN w:val="0"/>
        <w:spacing w:after="0" w:line="240" w:lineRule="auto"/>
        <w:jc w:val="both"/>
        <w:rPr>
          <w:rFonts w:ascii="Times New Roman" w:hAnsi="Times New Roman" w:cs="Times New Roman"/>
          <w:sz w:val="24"/>
          <w:szCs w:val="24"/>
          <w:lang w:val="ru-RU"/>
        </w:rPr>
      </w:pPr>
      <w:r w:rsidRPr="002F5A59">
        <w:rPr>
          <w:rFonts w:ascii="Times New Roman" w:eastAsia="Times New Roman" w:hAnsi="Times New Roman" w:cs="Times New Roman"/>
          <w:b/>
          <w:color w:val="000000"/>
          <w:sz w:val="24"/>
          <w:szCs w:val="24"/>
          <w:lang w:val="ru-RU"/>
        </w:rPr>
        <w:t>Личностные результаты</w:t>
      </w:r>
    </w:p>
    <w:p w:rsidR="00A51D76" w:rsidRPr="002F5A59" w:rsidRDefault="00A51D76" w:rsidP="00A51D76">
      <w:pPr>
        <w:autoSpaceDE w:val="0"/>
        <w:autoSpaceDN w:val="0"/>
        <w:spacing w:after="0" w:line="240" w:lineRule="auto"/>
        <w:ind w:right="144" w:firstLine="180"/>
        <w:jc w:val="both"/>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Планируемые результаты освоения курса 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w:t>
      </w:r>
    </w:p>
    <w:p w:rsidR="00A51D76" w:rsidRPr="002F5A59" w:rsidRDefault="00A51D76" w:rsidP="00A51D76">
      <w:pPr>
        <w:tabs>
          <w:tab w:val="left" w:pos="180"/>
        </w:tabs>
        <w:autoSpaceDE w:val="0"/>
        <w:autoSpaceDN w:val="0"/>
        <w:spacing w:after="0" w:line="240" w:lineRule="auto"/>
        <w:ind w:right="28"/>
        <w:jc w:val="both"/>
        <w:rPr>
          <w:rFonts w:ascii="Times New Roman" w:hAnsi="Times New Roman" w:cs="Times New Roman"/>
          <w:sz w:val="24"/>
          <w:szCs w:val="24"/>
          <w:lang w:val="ru-RU"/>
        </w:rPr>
      </w:pPr>
      <w:r w:rsidRPr="002F5A59">
        <w:rPr>
          <w:rFonts w:ascii="Times New Roman" w:hAnsi="Times New Roman" w:cs="Times New Roman"/>
          <w:sz w:val="24"/>
          <w:szCs w:val="24"/>
          <w:lang w:val="ru-RU"/>
        </w:rPr>
        <w:tab/>
      </w:r>
      <w:r w:rsidRPr="002F5A59">
        <w:rPr>
          <w:rFonts w:ascii="Times New Roman" w:eastAsia="Times New Roman" w:hAnsi="Times New Roman" w:cs="Times New Roman"/>
          <w:color w:val="000000"/>
          <w:sz w:val="24"/>
          <w:szCs w:val="24"/>
          <w:lang w:val="ru-RU"/>
        </w:rPr>
        <w:t>Личностные результаты освоения курса достигаются в единстве учебной и воспитательной деятельности.</w:t>
      </w:r>
    </w:p>
    <w:p w:rsidR="00A51D76" w:rsidRPr="002F5A59" w:rsidRDefault="00A51D76" w:rsidP="00A51D76">
      <w:pPr>
        <w:autoSpaceDE w:val="0"/>
        <w:autoSpaceDN w:val="0"/>
        <w:spacing w:after="0" w:line="240" w:lineRule="auto"/>
        <w:ind w:right="28" w:firstLine="180"/>
        <w:jc w:val="both"/>
        <w:rPr>
          <w:rFonts w:ascii="Times New Roman" w:hAnsi="Times New Roman" w:cs="Times New Roman"/>
          <w:sz w:val="24"/>
          <w:szCs w:val="24"/>
          <w:lang w:val="ru-RU"/>
        </w:rPr>
      </w:pPr>
      <w:r w:rsidRPr="002F5A59">
        <w:rPr>
          <w:rFonts w:ascii="Times New Roman" w:eastAsia="Times New Roman" w:hAnsi="Times New Roman" w:cs="Times New Roman"/>
          <w:i/>
          <w:color w:val="000000"/>
          <w:sz w:val="24"/>
          <w:szCs w:val="24"/>
          <w:lang w:val="ru-RU"/>
        </w:rPr>
        <w:t>Личностные результаты</w:t>
      </w:r>
      <w:r w:rsidRPr="002F5A59">
        <w:rPr>
          <w:rFonts w:ascii="Times New Roman" w:eastAsia="Times New Roman" w:hAnsi="Times New Roman" w:cs="Times New Roman"/>
          <w:color w:val="000000"/>
          <w:sz w:val="24"/>
          <w:szCs w:val="24"/>
          <w:lang w:val="ru-RU"/>
        </w:rPr>
        <w:t xml:space="preserve"> освоения курса включают осознание российской гражданской идентичности; готовность обучающихся к саморазвитию, самостоятельности и личностному самоопределению; ценность самостоятельности и инициативы; наличие мотивации к </w:t>
      </w:r>
      <w:r w:rsidRPr="002F5A59">
        <w:rPr>
          <w:rFonts w:ascii="Times New Roman" w:hAnsi="Times New Roman" w:cs="Times New Roman"/>
          <w:sz w:val="24"/>
          <w:szCs w:val="24"/>
          <w:lang w:val="ru-RU"/>
        </w:rPr>
        <w:br/>
      </w:r>
      <w:r w:rsidRPr="002F5A59">
        <w:rPr>
          <w:rFonts w:ascii="Times New Roman" w:eastAsia="Times New Roman" w:hAnsi="Times New Roman" w:cs="Times New Roman"/>
          <w:color w:val="000000"/>
          <w:sz w:val="24"/>
          <w:szCs w:val="24"/>
          <w:lang w:val="ru-RU"/>
        </w:rPr>
        <w:t xml:space="preserve">целенаправленной социально значимой деятельности; </w:t>
      </w:r>
      <w:proofErr w:type="spellStart"/>
      <w:r w:rsidRPr="002F5A59">
        <w:rPr>
          <w:rFonts w:ascii="Times New Roman" w:eastAsia="Times New Roman" w:hAnsi="Times New Roman" w:cs="Times New Roman"/>
          <w:color w:val="000000"/>
          <w:sz w:val="24"/>
          <w:szCs w:val="24"/>
          <w:lang w:val="ru-RU"/>
        </w:rPr>
        <w:t>сформированность</w:t>
      </w:r>
      <w:proofErr w:type="spellEnd"/>
      <w:r w:rsidRPr="002F5A59">
        <w:rPr>
          <w:rFonts w:ascii="Times New Roman" w:eastAsia="Times New Roman" w:hAnsi="Times New Roman" w:cs="Times New Roman"/>
          <w:color w:val="000000"/>
          <w:sz w:val="24"/>
          <w:szCs w:val="24"/>
          <w:lang w:val="ru-RU"/>
        </w:rPr>
        <w:t xml:space="preserve"> внутренней позиции личности как особого ценностного отношения к себе, окружающим людям и жизни в целом.</w:t>
      </w:r>
    </w:p>
    <w:p w:rsidR="00A51D76" w:rsidRPr="002F5A59" w:rsidRDefault="00A51D76" w:rsidP="00A51D76">
      <w:pPr>
        <w:tabs>
          <w:tab w:val="left" w:pos="180"/>
          <w:tab w:val="left" w:pos="10632"/>
        </w:tabs>
        <w:autoSpaceDE w:val="0"/>
        <w:autoSpaceDN w:val="0"/>
        <w:spacing w:after="0" w:line="240" w:lineRule="auto"/>
        <w:ind w:right="28"/>
        <w:rPr>
          <w:rFonts w:ascii="Times New Roman" w:hAnsi="Times New Roman" w:cs="Times New Roman"/>
          <w:sz w:val="24"/>
          <w:szCs w:val="24"/>
          <w:lang w:val="ru-RU"/>
        </w:rPr>
      </w:pPr>
      <w:r w:rsidRPr="002F5A59">
        <w:rPr>
          <w:rFonts w:ascii="Times New Roman" w:hAnsi="Times New Roman" w:cs="Times New Roman"/>
          <w:sz w:val="24"/>
          <w:szCs w:val="24"/>
          <w:lang w:val="ru-RU"/>
        </w:rPr>
        <w:tab/>
      </w:r>
      <w:r w:rsidRPr="002F5A59">
        <w:rPr>
          <w:rFonts w:ascii="Times New Roman" w:eastAsia="Times New Roman" w:hAnsi="Times New Roman" w:cs="Times New Roman"/>
          <w:b/>
          <w:color w:val="000000"/>
          <w:sz w:val="24"/>
          <w:szCs w:val="24"/>
          <w:lang w:val="ru-RU"/>
        </w:rPr>
        <w:t xml:space="preserve">1. Патриотическое воспитание </w:t>
      </w:r>
      <w:r w:rsidRPr="002F5A59">
        <w:rPr>
          <w:rFonts w:ascii="Times New Roman" w:hAnsi="Times New Roman" w:cs="Times New Roman"/>
          <w:sz w:val="24"/>
          <w:szCs w:val="24"/>
          <w:lang w:val="ru-RU"/>
        </w:rPr>
        <w:br/>
      </w:r>
      <w:r w:rsidRPr="002F5A59">
        <w:rPr>
          <w:rFonts w:ascii="Times New Roman" w:hAnsi="Times New Roman" w:cs="Times New Roman"/>
          <w:sz w:val="24"/>
          <w:szCs w:val="24"/>
          <w:lang w:val="ru-RU"/>
        </w:rPr>
        <w:tab/>
      </w:r>
      <w:r w:rsidRPr="002F5A59">
        <w:rPr>
          <w:rFonts w:ascii="Times New Roman" w:eastAsia="Times New Roman" w:hAnsi="Times New Roman" w:cs="Times New Roman"/>
          <w:color w:val="000000"/>
          <w:sz w:val="24"/>
          <w:szCs w:val="24"/>
          <w:lang w:val="ru-RU"/>
        </w:rPr>
        <w:t xml:space="preserve">Самоопределение (личностное, профессиональное, жизненное): </w:t>
      </w:r>
      <w:proofErr w:type="spellStart"/>
      <w:r w:rsidRPr="002F5A59">
        <w:rPr>
          <w:rFonts w:ascii="Times New Roman" w:eastAsia="Times New Roman" w:hAnsi="Times New Roman" w:cs="Times New Roman"/>
          <w:color w:val="000000"/>
          <w:sz w:val="24"/>
          <w:szCs w:val="24"/>
          <w:lang w:val="ru-RU"/>
        </w:rPr>
        <w:t>сформированность</w:t>
      </w:r>
      <w:proofErr w:type="spellEnd"/>
      <w:r w:rsidRPr="002F5A59">
        <w:rPr>
          <w:rFonts w:ascii="Times New Roman" w:eastAsia="Times New Roman" w:hAnsi="Times New Roman" w:cs="Times New Roman"/>
          <w:color w:val="000000"/>
          <w:sz w:val="24"/>
          <w:szCs w:val="24"/>
          <w:lang w:val="ru-RU"/>
        </w:rPr>
        <w:t xml:space="preserve"> российской гражданской идентичности: патриотизма, уважения к Отечеству, прошлому и настоящему многонационального народа России через представления об исторической роли культур народов России, традиционных религий, духовно-нравственных ценностей в становлении российской государственности.</w:t>
      </w:r>
    </w:p>
    <w:p w:rsidR="00A51D76" w:rsidRPr="002F5A59" w:rsidRDefault="00A51D76" w:rsidP="00A51D76">
      <w:pPr>
        <w:tabs>
          <w:tab w:val="left" w:pos="180"/>
        </w:tabs>
        <w:autoSpaceDE w:val="0"/>
        <w:autoSpaceDN w:val="0"/>
        <w:spacing w:after="0" w:line="240" w:lineRule="auto"/>
        <w:rPr>
          <w:rFonts w:ascii="Times New Roman" w:hAnsi="Times New Roman" w:cs="Times New Roman"/>
          <w:sz w:val="24"/>
          <w:szCs w:val="24"/>
          <w:lang w:val="ru-RU"/>
        </w:rPr>
      </w:pPr>
      <w:r w:rsidRPr="002F5A59">
        <w:rPr>
          <w:rFonts w:ascii="Times New Roman" w:hAnsi="Times New Roman" w:cs="Times New Roman"/>
          <w:sz w:val="24"/>
          <w:szCs w:val="24"/>
          <w:lang w:val="ru-RU"/>
        </w:rPr>
        <w:tab/>
      </w:r>
      <w:r w:rsidRPr="002F5A59">
        <w:rPr>
          <w:rFonts w:ascii="Times New Roman" w:eastAsia="Times New Roman" w:hAnsi="Times New Roman" w:cs="Times New Roman"/>
          <w:b/>
          <w:color w:val="000000"/>
          <w:sz w:val="24"/>
          <w:szCs w:val="24"/>
          <w:lang w:val="ru-RU"/>
        </w:rPr>
        <w:t xml:space="preserve">2. Гражданское воспитание </w:t>
      </w:r>
      <w:r w:rsidRPr="002F5A59">
        <w:rPr>
          <w:rFonts w:ascii="Times New Roman" w:hAnsi="Times New Roman" w:cs="Times New Roman"/>
          <w:sz w:val="24"/>
          <w:szCs w:val="24"/>
          <w:lang w:val="ru-RU"/>
        </w:rPr>
        <w:br/>
      </w:r>
      <w:r w:rsidRPr="002F5A59">
        <w:rPr>
          <w:rFonts w:ascii="Times New Roman" w:hAnsi="Times New Roman" w:cs="Times New Roman"/>
          <w:sz w:val="24"/>
          <w:szCs w:val="24"/>
          <w:lang w:val="ru-RU"/>
        </w:rPr>
        <w:tab/>
      </w:r>
      <w:r w:rsidRPr="002F5A59">
        <w:rPr>
          <w:rFonts w:ascii="Times New Roman" w:eastAsia="Times New Roman" w:hAnsi="Times New Roman" w:cs="Times New Roman"/>
          <w:color w:val="000000"/>
          <w:sz w:val="24"/>
          <w:szCs w:val="24"/>
          <w:lang w:val="ru-RU"/>
        </w:rPr>
        <w:t xml:space="preserve">Осознанность своей гражданской идентичности через знание истории, языка, культуры своего народа, своего края, основ культурного наследия народов России и человечества и знание основных норм морали, нравственных и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2F5A59">
        <w:rPr>
          <w:rFonts w:ascii="Times New Roman" w:eastAsia="Times New Roman" w:hAnsi="Times New Roman" w:cs="Times New Roman"/>
          <w:color w:val="000000"/>
          <w:sz w:val="24"/>
          <w:szCs w:val="24"/>
          <w:lang w:val="ru-RU"/>
        </w:rPr>
        <w:t>потребительстве</w:t>
      </w:r>
      <w:proofErr w:type="spellEnd"/>
      <w:r w:rsidRPr="002F5A59">
        <w:rPr>
          <w:rFonts w:ascii="Times New Roman" w:eastAsia="Times New Roman" w:hAnsi="Times New Roman" w:cs="Times New Roman"/>
          <w:color w:val="000000"/>
          <w:sz w:val="24"/>
          <w:szCs w:val="24"/>
          <w:lang w:val="ru-RU"/>
        </w:rPr>
        <w:t xml:space="preserve">; </w:t>
      </w:r>
      <w:proofErr w:type="spellStart"/>
      <w:r w:rsidRPr="002F5A59">
        <w:rPr>
          <w:rFonts w:ascii="Times New Roman" w:eastAsia="Times New Roman" w:hAnsi="Times New Roman" w:cs="Times New Roman"/>
          <w:color w:val="000000"/>
          <w:sz w:val="24"/>
          <w:szCs w:val="24"/>
          <w:lang w:val="ru-RU"/>
        </w:rPr>
        <w:t>сформированность</w:t>
      </w:r>
      <w:proofErr w:type="spellEnd"/>
      <w:r w:rsidRPr="002F5A59">
        <w:rPr>
          <w:rFonts w:ascii="Times New Roman" w:eastAsia="Times New Roman" w:hAnsi="Times New Roman" w:cs="Times New Roman"/>
          <w:color w:val="000000"/>
          <w:sz w:val="24"/>
          <w:szCs w:val="24"/>
          <w:lang w:val="ru-RU"/>
        </w:rPr>
        <w:t xml:space="preserve"> понимания и принятия гуманистических, демократических и традиционных ценностей многонационального российского общества с помощью воспитания способности к духовному развитию, нравственному самосовершенствованию; воспитание </w:t>
      </w:r>
      <w:r w:rsidRPr="002F5A59">
        <w:rPr>
          <w:rFonts w:ascii="Times New Roman" w:hAnsi="Times New Roman" w:cs="Times New Roman"/>
          <w:sz w:val="24"/>
          <w:szCs w:val="24"/>
          <w:lang w:val="ru-RU"/>
        </w:rPr>
        <w:br/>
      </w:r>
      <w:r w:rsidRPr="002F5A59">
        <w:rPr>
          <w:rFonts w:ascii="Times New Roman" w:eastAsia="Times New Roman" w:hAnsi="Times New Roman" w:cs="Times New Roman"/>
          <w:color w:val="000000"/>
          <w:sz w:val="24"/>
          <w:szCs w:val="24"/>
          <w:lang w:val="ru-RU"/>
        </w:rPr>
        <w:t>веротерпимости, уважительного отношения к религиозным чувствам, взглядам людей или их отсутствию.</w:t>
      </w:r>
    </w:p>
    <w:p w:rsidR="00A51D76" w:rsidRPr="002F5A59" w:rsidRDefault="00A51D76" w:rsidP="00A51D76">
      <w:pPr>
        <w:tabs>
          <w:tab w:val="left" w:pos="180"/>
        </w:tabs>
        <w:autoSpaceDE w:val="0"/>
        <w:autoSpaceDN w:val="0"/>
        <w:spacing w:after="0" w:line="240" w:lineRule="auto"/>
        <w:ind w:right="144"/>
        <w:rPr>
          <w:rFonts w:ascii="Times New Roman" w:hAnsi="Times New Roman" w:cs="Times New Roman"/>
          <w:sz w:val="24"/>
          <w:szCs w:val="24"/>
          <w:lang w:val="ru-RU"/>
        </w:rPr>
      </w:pPr>
      <w:r w:rsidRPr="002F5A59">
        <w:rPr>
          <w:rFonts w:ascii="Times New Roman" w:hAnsi="Times New Roman" w:cs="Times New Roman"/>
          <w:sz w:val="24"/>
          <w:szCs w:val="24"/>
          <w:lang w:val="ru-RU"/>
        </w:rPr>
        <w:tab/>
      </w:r>
      <w:r w:rsidRPr="002F5A59">
        <w:rPr>
          <w:rFonts w:ascii="Times New Roman" w:eastAsia="Times New Roman" w:hAnsi="Times New Roman" w:cs="Times New Roman"/>
          <w:b/>
          <w:color w:val="000000"/>
          <w:sz w:val="24"/>
          <w:szCs w:val="24"/>
          <w:lang w:val="ru-RU"/>
        </w:rPr>
        <w:t xml:space="preserve">3. Ценности познавательной деятельности </w:t>
      </w:r>
      <w:r w:rsidRPr="002F5A59">
        <w:rPr>
          <w:rFonts w:ascii="Times New Roman" w:hAnsi="Times New Roman" w:cs="Times New Roman"/>
          <w:sz w:val="24"/>
          <w:szCs w:val="24"/>
          <w:lang w:val="ru-RU"/>
        </w:rPr>
        <w:br/>
      </w:r>
      <w:r w:rsidRPr="002F5A59">
        <w:rPr>
          <w:rFonts w:ascii="Times New Roman" w:hAnsi="Times New Roman" w:cs="Times New Roman"/>
          <w:sz w:val="24"/>
          <w:szCs w:val="24"/>
          <w:lang w:val="ru-RU"/>
        </w:rPr>
        <w:tab/>
      </w:r>
      <w:proofErr w:type="spellStart"/>
      <w:r w:rsidRPr="002F5A59">
        <w:rPr>
          <w:rFonts w:ascii="Times New Roman" w:eastAsia="Times New Roman" w:hAnsi="Times New Roman" w:cs="Times New Roman"/>
          <w:color w:val="000000"/>
          <w:sz w:val="24"/>
          <w:szCs w:val="24"/>
          <w:lang w:val="ru-RU"/>
        </w:rPr>
        <w:t>Сформированность</w:t>
      </w:r>
      <w:proofErr w:type="spellEnd"/>
      <w:r w:rsidRPr="002F5A59">
        <w:rPr>
          <w:rFonts w:ascii="Times New Roman" w:eastAsia="Times New Roman" w:hAnsi="Times New Roman" w:cs="Times New Roman"/>
          <w:color w:val="000000"/>
          <w:sz w:val="24"/>
          <w:szCs w:val="24"/>
          <w:lang w:val="ru-RU"/>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A51D76" w:rsidRPr="002F5A59" w:rsidRDefault="00A51D76" w:rsidP="00A51D76">
      <w:pPr>
        <w:autoSpaceDE w:val="0"/>
        <w:autoSpaceDN w:val="0"/>
        <w:spacing w:after="0" w:line="240" w:lineRule="auto"/>
        <w:ind w:right="288" w:firstLine="180"/>
        <w:rPr>
          <w:rFonts w:ascii="Times New Roman" w:hAnsi="Times New Roman" w:cs="Times New Roman"/>
          <w:sz w:val="24"/>
          <w:szCs w:val="24"/>
          <w:lang w:val="ru-RU"/>
        </w:rPr>
      </w:pPr>
      <w:proofErr w:type="spellStart"/>
      <w:r w:rsidRPr="002F5A59">
        <w:rPr>
          <w:rFonts w:ascii="Times New Roman" w:eastAsia="Times New Roman" w:hAnsi="Times New Roman" w:cs="Times New Roman"/>
          <w:b/>
          <w:i/>
          <w:color w:val="000000"/>
          <w:sz w:val="24"/>
          <w:szCs w:val="24"/>
          <w:lang w:val="ru-RU"/>
        </w:rPr>
        <w:t>Смыслообразование</w:t>
      </w:r>
      <w:proofErr w:type="spellEnd"/>
      <w:r w:rsidRPr="002F5A59">
        <w:rPr>
          <w:rFonts w:ascii="Times New Roman" w:eastAsia="Times New Roman" w:hAnsi="Times New Roman" w:cs="Times New Roman"/>
          <w:color w:val="000000"/>
          <w:sz w:val="24"/>
          <w:szCs w:val="24"/>
          <w:lang w:val="ru-RU"/>
        </w:rPr>
        <w:t xml:space="preserve">: </w:t>
      </w:r>
      <w:proofErr w:type="spellStart"/>
      <w:r w:rsidRPr="002F5A59">
        <w:rPr>
          <w:rFonts w:ascii="Times New Roman" w:eastAsia="Times New Roman" w:hAnsi="Times New Roman" w:cs="Times New Roman"/>
          <w:color w:val="000000"/>
          <w:sz w:val="24"/>
          <w:szCs w:val="24"/>
          <w:lang w:val="ru-RU"/>
        </w:rPr>
        <w:t>сформированность</w:t>
      </w:r>
      <w:proofErr w:type="spellEnd"/>
      <w:r w:rsidRPr="002F5A59">
        <w:rPr>
          <w:rFonts w:ascii="Times New Roman" w:eastAsia="Times New Roman" w:hAnsi="Times New Roman" w:cs="Times New Roman"/>
          <w:color w:val="000000"/>
          <w:sz w:val="24"/>
          <w:szCs w:val="24"/>
          <w:lang w:val="ru-RU"/>
        </w:rPr>
        <w:t xml:space="preserve"> ответственного отношения к учению,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 нравственному </w:t>
      </w:r>
      <w:r w:rsidRPr="002F5A59">
        <w:rPr>
          <w:rFonts w:ascii="Times New Roman" w:hAnsi="Times New Roman" w:cs="Times New Roman"/>
          <w:sz w:val="24"/>
          <w:szCs w:val="24"/>
          <w:lang w:val="ru-RU"/>
        </w:rPr>
        <w:br/>
      </w:r>
      <w:r w:rsidRPr="002F5A59">
        <w:rPr>
          <w:rFonts w:ascii="Times New Roman" w:eastAsia="Times New Roman" w:hAnsi="Times New Roman" w:cs="Times New Roman"/>
          <w:color w:val="000000"/>
          <w:sz w:val="24"/>
          <w:szCs w:val="24"/>
          <w:lang w:val="ru-RU"/>
        </w:rPr>
        <w:t>самосовершенствованию; воспитание веротерпимости, уважительного отношения к религиозным чувствам, взглядам людей или их отсутствию.</w:t>
      </w:r>
    </w:p>
    <w:p w:rsidR="00A51D76" w:rsidRPr="002F5A59" w:rsidRDefault="00A51D76" w:rsidP="00A51D76">
      <w:pPr>
        <w:tabs>
          <w:tab w:val="left" w:pos="180"/>
        </w:tabs>
        <w:autoSpaceDE w:val="0"/>
        <w:autoSpaceDN w:val="0"/>
        <w:spacing w:after="0" w:line="240" w:lineRule="auto"/>
        <w:ind w:right="28"/>
        <w:rPr>
          <w:rFonts w:ascii="Times New Roman" w:hAnsi="Times New Roman" w:cs="Times New Roman"/>
          <w:sz w:val="24"/>
          <w:szCs w:val="24"/>
          <w:lang w:val="ru-RU"/>
        </w:rPr>
      </w:pPr>
      <w:r w:rsidRPr="002F5A59">
        <w:rPr>
          <w:rFonts w:ascii="Times New Roman" w:hAnsi="Times New Roman" w:cs="Times New Roman"/>
          <w:sz w:val="24"/>
          <w:szCs w:val="24"/>
          <w:lang w:val="ru-RU"/>
        </w:rPr>
        <w:tab/>
      </w:r>
      <w:r w:rsidRPr="002F5A59">
        <w:rPr>
          <w:rFonts w:ascii="Times New Roman" w:eastAsia="Times New Roman" w:hAnsi="Times New Roman" w:cs="Times New Roman"/>
          <w:b/>
          <w:color w:val="000000"/>
          <w:sz w:val="24"/>
          <w:szCs w:val="24"/>
          <w:lang w:val="ru-RU"/>
        </w:rPr>
        <w:t xml:space="preserve">4. Духовно-нравственное воспитание </w:t>
      </w:r>
      <w:r w:rsidRPr="002F5A59">
        <w:rPr>
          <w:rFonts w:ascii="Times New Roman" w:hAnsi="Times New Roman" w:cs="Times New Roman"/>
          <w:sz w:val="24"/>
          <w:szCs w:val="24"/>
          <w:lang w:val="ru-RU"/>
        </w:rPr>
        <w:br/>
      </w:r>
      <w:r w:rsidRPr="002F5A59">
        <w:rPr>
          <w:rFonts w:ascii="Times New Roman" w:hAnsi="Times New Roman" w:cs="Times New Roman"/>
          <w:sz w:val="24"/>
          <w:szCs w:val="24"/>
          <w:lang w:val="ru-RU"/>
        </w:rPr>
        <w:tab/>
      </w:r>
      <w:proofErr w:type="spellStart"/>
      <w:r w:rsidRPr="002F5A59">
        <w:rPr>
          <w:rFonts w:ascii="Times New Roman" w:eastAsia="Times New Roman" w:hAnsi="Times New Roman" w:cs="Times New Roman"/>
          <w:color w:val="000000"/>
          <w:sz w:val="24"/>
          <w:szCs w:val="24"/>
          <w:lang w:val="ru-RU"/>
        </w:rPr>
        <w:t>Сформированность</w:t>
      </w:r>
      <w:proofErr w:type="spellEnd"/>
      <w:r w:rsidRPr="002F5A59">
        <w:rPr>
          <w:rFonts w:ascii="Times New Roman" w:eastAsia="Times New Roman" w:hAnsi="Times New Roman" w:cs="Times New Roman"/>
          <w:color w:val="000000"/>
          <w:sz w:val="24"/>
          <w:szCs w:val="24"/>
          <w:lang w:val="ru-RU"/>
        </w:rPr>
        <w:t xml:space="preserve">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родного края, России и народов мира; освоение социальных норм, правил поведения, ролей и форм социальной жизни в группах и сообществах, включая взрослые и социальные сообщества; </w:t>
      </w:r>
      <w:r w:rsidRPr="002F5A59">
        <w:rPr>
          <w:rFonts w:ascii="Times New Roman" w:hAnsi="Times New Roman" w:cs="Times New Roman"/>
          <w:sz w:val="24"/>
          <w:szCs w:val="24"/>
          <w:lang w:val="ru-RU"/>
        </w:rPr>
        <w:br/>
      </w:r>
      <w:r w:rsidRPr="002F5A59">
        <w:rPr>
          <w:rFonts w:ascii="Times New Roman" w:hAnsi="Times New Roman" w:cs="Times New Roman"/>
          <w:sz w:val="24"/>
          <w:szCs w:val="24"/>
          <w:lang w:val="ru-RU"/>
        </w:rPr>
        <w:tab/>
      </w:r>
      <w:proofErr w:type="spellStart"/>
      <w:r w:rsidRPr="002F5A59">
        <w:rPr>
          <w:rFonts w:ascii="Times New Roman" w:eastAsia="Times New Roman" w:hAnsi="Times New Roman" w:cs="Times New Roman"/>
          <w:color w:val="000000"/>
          <w:sz w:val="24"/>
          <w:szCs w:val="24"/>
          <w:lang w:val="ru-RU"/>
        </w:rPr>
        <w:t>сформированность</w:t>
      </w:r>
      <w:proofErr w:type="spellEnd"/>
      <w:r w:rsidRPr="002F5A59">
        <w:rPr>
          <w:rFonts w:ascii="Times New Roman" w:eastAsia="Times New Roman" w:hAnsi="Times New Roman" w:cs="Times New Roman"/>
          <w:color w:val="000000"/>
          <w:sz w:val="24"/>
          <w:szCs w:val="24"/>
          <w:lang w:val="ru-RU"/>
        </w:rPr>
        <w:t xml:space="preserve"> нравственной рефлексии и компетентности в решении моральных проблем на основе личностного выбора, нравственных чувств и нравственного поведения, осознанного и</w:t>
      </w:r>
    </w:p>
    <w:p w:rsidR="00A51D76" w:rsidRPr="002F5A59" w:rsidRDefault="00A51D76" w:rsidP="00A51D76">
      <w:pPr>
        <w:tabs>
          <w:tab w:val="left" w:pos="180"/>
        </w:tabs>
        <w:autoSpaceDE w:val="0"/>
        <w:autoSpaceDN w:val="0"/>
        <w:spacing w:after="0" w:line="240" w:lineRule="auto"/>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xml:space="preserve">ответственного отношения к собственным поступкам; </w:t>
      </w:r>
      <w:r w:rsidRPr="002F5A59">
        <w:rPr>
          <w:rFonts w:ascii="Times New Roman" w:hAnsi="Times New Roman" w:cs="Times New Roman"/>
          <w:sz w:val="24"/>
          <w:szCs w:val="24"/>
          <w:lang w:val="ru-RU"/>
        </w:rPr>
        <w:br/>
      </w:r>
      <w:r w:rsidRPr="002F5A59">
        <w:rPr>
          <w:rFonts w:ascii="Times New Roman" w:hAnsi="Times New Roman" w:cs="Times New Roman"/>
          <w:sz w:val="24"/>
          <w:szCs w:val="24"/>
          <w:lang w:val="ru-RU"/>
        </w:rPr>
        <w:tab/>
      </w:r>
      <w:r w:rsidRPr="002F5A59">
        <w:rPr>
          <w:rFonts w:ascii="Times New Roman" w:eastAsia="Times New Roman" w:hAnsi="Times New Roman" w:cs="Times New Roman"/>
          <w:color w:val="000000"/>
          <w:sz w:val="24"/>
          <w:szCs w:val="24"/>
          <w:lang w:val="ru-RU"/>
        </w:rPr>
        <w:t>осознание значения семьи в жизни человека и общества; принятие ценности семейной жизни; уважительное и заботливое отношение к членам своей семьи через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потреблении.</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proofErr w:type="spellStart"/>
      <w:r w:rsidRPr="002F5A59">
        <w:rPr>
          <w:rFonts w:ascii="Times New Roman" w:eastAsia="Times New Roman" w:hAnsi="Times New Roman" w:cs="Times New Roman"/>
          <w:b/>
          <w:color w:val="000000"/>
          <w:sz w:val="24"/>
          <w:szCs w:val="24"/>
          <w:lang w:val="ru-RU"/>
        </w:rPr>
        <w:t>Метапредметные</w:t>
      </w:r>
      <w:proofErr w:type="spellEnd"/>
      <w:r w:rsidRPr="002F5A59">
        <w:rPr>
          <w:rFonts w:ascii="Times New Roman" w:eastAsia="Times New Roman" w:hAnsi="Times New Roman" w:cs="Times New Roman"/>
          <w:b/>
          <w:color w:val="000000"/>
          <w:sz w:val="24"/>
          <w:szCs w:val="24"/>
          <w:lang w:val="ru-RU"/>
        </w:rPr>
        <w:t xml:space="preserve"> результаты</w:t>
      </w:r>
    </w:p>
    <w:p w:rsidR="00A51D76" w:rsidRPr="002F5A59" w:rsidRDefault="00A51D76" w:rsidP="00A51D76">
      <w:pPr>
        <w:autoSpaceDE w:val="0"/>
        <w:autoSpaceDN w:val="0"/>
        <w:spacing w:after="0" w:line="240" w:lineRule="auto"/>
        <w:ind w:right="144" w:firstLine="180"/>
        <w:rPr>
          <w:rFonts w:ascii="Times New Roman" w:hAnsi="Times New Roman" w:cs="Times New Roman"/>
          <w:sz w:val="24"/>
          <w:szCs w:val="24"/>
          <w:lang w:val="ru-RU"/>
        </w:rPr>
      </w:pPr>
      <w:proofErr w:type="spellStart"/>
      <w:r w:rsidRPr="002F5A59">
        <w:rPr>
          <w:rFonts w:ascii="Times New Roman" w:eastAsia="Times New Roman" w:hAnsi="Times New Roman" w:cs="Times New Roman"/>
          <w:color w:val="000000"/>
          <w:sz w:val="24"/>
          <w:szCs w:val="24"/>
          <w:lang w:val="ru-RU"/>
        </w:rPr>
        <w:t>Метапредметные</w:t>
      </w:r>
      <w:proofErr w:type="spellEnd"/>
      <w:r w:rsidRPr="002F5A59">
        <w:rPr>
          <w:rFonts w:ascii="Times New Roman" w:eastAsia="Times New Roman" w:hAnsi="Times New Roman" w:cs="Times New Roman"/>
          <w:color w:val="000000"/>
          <w:sz w:val="24"/>
          <w:szCs w:val="24"/>
          <w:lang w:val="ru-RU"/>
        </w:rPr>
        <w:t xml:space="preserve"> результаты освоения курса включают освоение обучающимися </w:t>
      </w:r>
      <w:proofErr w:type="spellStart"/>
      <w:r w:rsidRPr="002F5A59">
        <w:rPr>
          <w:rFonts w:ascii="Times New Roman" w:eastAsia="Times New Roman" w:hAnsi="Times New Roman" w:cs="Times New Roman"/>
          <w:color w:val="000000"/>
          <w:sz w:val="24"/>
          <w:szCs w:val="24"/>
          <w:lang w:val="ru-RU"/>
        </w:rPr>
        <w:t>межпредметных</w:t>
      </w:r>
      <w:proofErr w:type="spellEnd"/>
      <w:r w:rsidRPr="002F5A59">
        <w:rPr>
          <w:rFonts w:ascii="Times New Roman" w:eastAsia="Times New Roman" w:hAnsi="Times New Roman" w:cs="Times New Roman"/>
          <w:color w:val="000000"/>
          <w:sz w:val="24"/>
          <w:szCs w:val="24"/>
          <w:lang w:val="ru-RU"/>
        </w:rPr>
        <w:t xml:space="preserve"> понятий (используются в нескольких предметных областях) и универсальные учебные действия </w:t>
      </w:r>
      <w:r w:rsidRPr="002F5A59">
        <w:rPr>
          <w:rFonts w:ascii="Times New Roman" w:eastAsia="Times New Roman" w:hAnsi="Times New Roman" w:cs="Times New Roman"/>
          <w:color w:val="000000"/>
          <w:sz w:val="24"/>
          <w:szCs w:val="24"/>
          <w:lang w:val="ru-RU"/>
        </w:rPr>
        <w:lastRenderedPageBreak/>
        <w:t xml:space="preserve">(познавательные, коммуникативные, регулятивные); способность их использовать в учебной, познавательной и социальной практике; готовность к самостоятельному планированию и </w:t>
      </w:r>
      <w:r w:rsidRPr="002F5A59">
        <w:rPr>
          <w:rFonts w:ascii="Times New Roman" w:hAnsi="Times New Roman" w:cs="Times New Roman"/>
          <w:sz w:val="24"/>
          <w:szCs w:val="24"/>
          <w:lang w:val="ru-RU"/>
        </w:rPr>
        <w:br/>
      </w:r>
      <w:r w:rsidRPr="002F5A59">
        <w:rPr>
          <w:rFonts w:ascii="Times New Roman" w:eastAsia="Times New Roman" w:hAnsi="Times New Roman" w:cs="Times New Roman"/>
          <w:color w:val="000000"/>
          <w:sz w:val="24"/>
          <w:szCs w:val="24"/>
          <w:lang w:val="ru-RU"/>
        </w:rPr>
        <w:t>осуществлению учебной деятельности и организации учебного сотрудничества с педагогом и сверстниками, к участию в построении индивидуальной образовательной траектории; овладение навыками работы с информацией: восприятие и создание информационных текстов в различных форматах, в том числе цифровых, с учётом назначения информации и её аудитории.</w:t>
      </w:r>
    </w:p>
    <w:p w:rsidR="00A51D76" w:rsidRPr="002F5A59" w:rsidRDefault="00A51D76" w:rsidP="00A51D76">
      <w:pPr>
        <w:autoSpaceDE w:val="0"/>
        <w:autoSpaceDN w:val="0"/>
        <w:spacing w:after="0" w:line="240" w:lineRule="auto"/>
        <w:ind w:left="180" w:right="3888"/>
        <w:rPr>
          <w:rFonts w:ascii="Times New Roman" w:hAnsi="Times New Roman" w:cs="Times New Roman"/>
          <w:sz w:val="24"/>
          <w:szCs w:val="24"/>
          <w:lang w:val="ru-RU"/>
        </w:rPr>
      </w:pPr>
      <w:r w:rsidRPr="002F5A59">
        <w:rPr>
          <w:rFonts w:ascii="Times New Roman" w:eastAsia="Times New Roman" w:hAnsi="Times New Roman" w:cs="Times New Roman"/>
          <w:b/>
          <w:color w:val="000000"/>
          <w:sz w:val="24"/>
          <w:szCs w:val="24"/>
          <w:lang w:val="ru-RU"/>
        </w:rPr>
        <w:t xml:space="preserve">1. Познавательные универсальные учебные действия </w:t>
      </w:r>
      <w:r w:rsidRPr="002F5A59">
        <w:rPr>
          <w:rFonts w:ascii="Times New Roman" w:eastAsia="Times New Roman" w:hAnsi="Times New Roman" w:cs="Times New Roman"/>
          <w:color w:val="000000"/>
          <w:sz w:val="24"/>
          <w:szCs w:val="24"/>
          <w:lang w:val="ru-RU"/>
        </w:rPr>
        <w:t>Познавательные универсальные учебные действия включают:</w:t>
      </w:r>
    </w:p>
    <w:p w:rsidR="00A51D76" w:rsidRPr="002F5A59" w:rsidRDefault="00A51D76" w:rsidP="00A51D76">
      <w:pPr>
        <w:autoSpaceDE w:val="0"/>
        <w:autoSpaceDN w:val="0"/>
        <w:spacing w:after="0" w:line="240" w:lineRule="auto"/>
        <w:ind w:left="420" w:right="144"/>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xml:space="preserve">—  умение определять понятия, создавать обобщения, устанавливать аналогии, </w:t>
      </w:r>
      <w:r w:rsidRPr="002F5A59">
        <w:rPr>
          <w:rFonts w:ascii="Times New Roman" w:hAnsi="Times New Roman" w:cs="Times New Roman"/>
          <w:sz w:val="24"/>
          <w:szCs w:val="24"/>
          <w:lang w:val="ru-RU"/>
        </w:rPr>
        <w:br/>
      </w:r>
      <w:r w:rsidRPr="002F5A59">
        <w:rPr>
          <w:rFonts w:ascii="Times New Roman" w:eastAsia="Times New Roman" w:hAnsi="Times New Roman" w:cs="Times New Roman"/>
          <w:color w:val="000000"/>
          <w:sz w:val="24"/>
          <w:szCs w:val="24"/>
          <w:lang w:val="ru-RU"/>
        </w:rPr>
        <w:t>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(логические УУД);</w:t>
      </w:r>
    </w:p>
    <w:p w:rsidR="00A51D76" w:rsidRPr="002F5A59" w:rsidRDefault="00A51D76" w:rsidP="00A51D76">
      <w:pPr>
        <w:autoSpaceDE w:val="0"/>
        <w:autoSpaceDN w:val="0"/>
        <w:spacing w:after="0" w:line="240" w:lineRule="auto"/>
        <w:ind w:left="420" w:right="72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умение создавать, применять и преобразовывать знаки и символы, модели и схемы для решения учебных и познавательных задач (знаково- символические / моделирование);</w:t>
      </w:r>
    </w:p>
    <w:p w:rsidR="00A51D76" w:rsidRPr="002F5A59" w:rsidRDefault="00A51D76" w:rsidP="00A51D76">
      <w:pPr>
        <w:autoSpaceDE w:val="0"/>
        <w:autoSpaceDN w:val="0"/>
        <w:spacing w:after="0" w:line="240" w:lineRule="auto"/>
        <w:ind w:left="42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смысловое чтение;</w:t>
      </w:r>
    </w:p>
    <w:p w:rsidR="00A51D76" w:rsidRPr="002F5A59" w:rsidRDefault="00A51D76" w:rsidP="00A51D76">
      <w:pPr>
        <w:autoSpaceDE w:val="0"/>
        <w:autoSpaceDN w:val="0"/>
        <w:spacing w:after="0" w:line="240" w:lineRule="auto"/>
        <w:ind w:left="420" w:right="432"/>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развитие мотивации к овладению культурой активного использования словарей и других поисковых систем.</w:t>
      </w:r>
    </w:p>
    <w:p w:rsidR="00A51D76" w:rsidRPr="002F5A59" w:rsidRDefault="00A51D76" w:rsidP="00A51D76">
      <w:pPr>
        <w:autoSpaceDE w:val="0"/>
        <w:autoSpaceDN w:val="0"/>
        <w:spacing w:after="0" w:line="240" w:lineRule="auto"/>
        <w:ind w:left="180" w:right="3600"/>
        <w:rPr>
          <w:rFonts w:ascii="Times New Roman" w:hAnsi="Times New Roman" w:cs="Times New Roman"/>
          <w:sz w:val="24"/>
          <w:szCs w:val="24"/>
          <w:lang w:val="ru-RU"/>
        </w:rPr>
      </w:pPr>
      <w:r w:rsidRPr="002F5A59">
        <w:rPr>
          <w:rFonts w:ascii="Times New Roman" w:eastAsia="Times New Roman" w:hAnsi="Times New Roman" w:cs="Times New Roman"/>
          <w:b/>
          <w:color w:val="000000"/>
          <w:sz w:val="24"/>
          <w:szCs w:val="24"/>
          <w:lang w:val="ru-RU"/>
        </w:rPr>
        <w:t xml:space="preserve">2. Коммуникативные универсальные учебные действия </w:t>
      </w:r>
      <w:r w:rsidRPr="002F5A59">
        <w:rPr>
          <w:rFonts w:ascii="Times New Roman" w:eastAsia="Times New Roman" w:hAnsi="Times New Roman" w:cs="Times New Roman"/>
          <w:color w:val="000000"/>
          <w:sz w:val="24"/>
          <w:szCs w:val="24"/>
          <w:lang w:val="ru-RU"/>
        </w:rPr>
        <w:t>Коммуникативные универсальные учебные действия включают:</w:t>
      </w:r>
    </w:p>
    <w:p w:rsidR="00A51D76" w:rsidRPr="002F5A59" w:rsidRDefault="00A51D76" w:rsidP="00A51D76">
      <w:pPr>
        <w:autoSpaceDE w:val="0"/>
        <w:autoSpaceDN w:val="0"/>
        <w:spacing w:after="0" w:line="240" w:lineRule="auto"/>
        <w:ind w:left="42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 (учебное сотрудничество);</w:t>
      </w:r>
    </w:p>
    <w:p w:rsidR="00A51D76" w:rsidRPr="002F5A59" w:rsidRDefault="00A51D76" w:rsidP="00A51D76">
      <w:pPr>
        <w:autoSpaceDE w:val="0"/>
        <w:autoSpaceDN w:val="0"/>
        <w:spacing w:after="0" w:line="240" w:lineRule="auto"/>
        <w:ind w:left="42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xml:space="preserve">—  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w:t>
      </w:r>
      <w:r w:rsidRPr="002F5A59">
        <w:rPr>
          <w:rFonts w:ascii="Times New Roman" w:hAnsi="Times New Roman" w:cs="Times New Roman"/>
          <w:sz w:val="24"/>
          <w:szCs w:val="24"/>
          <w:lang w:val="ru-RU"/>
        </w:rPr>
        <w:br/>
      </w:r>
      <w:r w:rsidRPr="002F5A59">
        <w:rPr>
          <w:rFonts w:ascii="Times New Roman" w:eastAsia="Times New Roman" w:hAnsi="Times New Roman" w:cs="Times New Roman"/>
          <w:color w:val="000000"/>
          <w:sz w:val="24"/>
          <w:szCs w:val="24"/>
          <w:lang w:val="ru-RU"/>
        </w:rPr>
        <w:t>деятельности; владение устной и письменной речью, монологической контекстной речью (коммуникация);</w:t>
      </w:r>
    </w:p>
    <w:p w:rsidR="00A51D76" w:rsidRPr="002F5A59" w:rsidRDefault="00A51D76" w:rsidP="00A51D76">
      <w:pPr>
        <w:autoSpaceDE w:val="0"/>
        <w:autoSpaceDN w:val="0"/>
        <w:spacing w:after="0" w:line="240" w:lineRule="auto"/>
        <w:ind w:left="420" w:right="864"/>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формирование и развитие компетентности в области использования информационно-коммуникационных технологий (ИКТ-компетентность).</w:t>
      </w:r>
    </w:p>
    <w:p w:rsidR="00A51D76" w:rsidRPr="002F5A59" w:rsidRDefault="00A51D76" w:rsidP="00A51D76">
      <w:pPr>
        <w:autoSpaceDE w:val="0"/>
        <w:autoSpaceDN w:val="0"/>
        <w:spacing w:after="0" w:line="240" w:lineRule="auto"/>
        <w:ind w:left="180" w:right="4176"/>
        <w:rPr>
          <w:rFonts w:ascii="Times New Roman" w:hAnsi="Times New Roman" w:cs="Times New Roman"/>
          <w:sz w:val="24"/>
          <w:szCs w:val="24"/>
          <w:lang w:val="ru-RU"/>
        </w:rPr>
      </w:pPr>
      <w:r w:rsidRPr="002F5A59">
        <w:rPr>
          <w:rFonts w:ascii="Times New Roman" w:eastAsia="Times New Roman" w:hAnsi="Times New Roman" w:cs="Times New Roman"/>
          <w:b/>
          <w:color w:val="000000"/>
          <w:sz w:val="24"/>
          <w:szCs w:val="24"/>
          <w:lang w:val="ru-RU"/>
        </w:rPr>
        <w:t xml:space="preserve">3. Регулятивные универсальные учебные действия </w:t>
      </w:r>
      <w:r w:rsidRPr="002F5A59">
        <w:rPr>
          <w:rFonts w:ascii="Times New Roman" w:eastAsia="Times New Roman" w:hAnsi="Times New Roman" w:cs="Times New Roman"/>
          <w:color w:val="000000"/>
          <w:sz w:val="24"/>
          <w:szCs w:val="24"/>
          <w:lang w:val="ru-RU"/>
        </w:rPr>
        <w:t>Регулятивные универсальные учебные действия включают:</w:t>
      </w:r>
    </w:p>
    <w:p w:rsidR="00A51D76" w:rsidRPr="002F5A59" w:rsidRDefault="00A51D76" w:rsidP="00A51D76">
      <w:pPr>
        <w:autoSpaceDE w:val="0"/>
        <w:autoSpaceDN w:val="0"/>
        <w:spacing w:after="0" w:line="240" w:lineRule="auto"/>
        <w:ind w:left="420" w:right="144"/>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умение самостоятельно определять цели обучения, ставить и формулировать для себя новые задачи в учёбе и познавательной деятельности, развивать мотивы и интересы своей</w:t>
      </w:r>
    </w:p>
    <w:p w:rsidR="00A51D76" w:rsidRPr="002F5A59" w:rsidRDefault="00A51D76" w:rsidP="00A51D76">
      <w:pPr>
        <w:autoSpaceDE w:val="0"/>
        <w:autoSpaceDN w:val="0"/>
        <w:spacing w:after="0" w:line="240" w:lineRule="auto"/>
        <w:ind w:left="42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познавательной деятельности (целеполагание);</w:t>
      </w:r>
    </w:p>
    <w:p w:rsidR="00A51D76" w:rsidRPr="002F5A59" w:rsidRDefault="00A51D76" w:rsidP="00A51D76">
      <w:pPr>
        <w:autoSpaceDE w:val="0"/>
        <w:autoSpaceDN w:val="0"/>
        <w:spacing w:after="0" w:line="240" w:lineRule="auto"/>
        <w:ind w:left="42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(планирование);</w:t>
      </w:r>
    </w:p>
    <w:p w:rsidR="00A51D76" w:rsidRPr="002F5A59" w:rsidRDefault="00A51D76" w:rsidP="00A51D76">
      <w:pPr>
        <w:autoSpaceDE w:val="0"/>
        <w:autoSpaceDN w:val="0"/>
        <w:spacing w:after="0" w:line="240" w:lineRule="auto"/>
        <w:ind w:left="420" w:right="144"/>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xml:space="preserve">—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w:t>
      </w:r>
      <w:proofErr w:type="gramStart"/>
      <w:r w:rsidRPr="002F5A59">
        <w:rPr>
          <w:rFonts w:ascii="Times New Roman" w:eastAsia="Times New Roman" w:hAnsi="Times New Roman" w:cs="Times New Roman"/>
          <w:color w:val="000000"/>
          <w:sz w:val="24"/>
          <w:szCs w:val="24"/>
          <w:lang w:val="ru-RU"/>
        </w:rPr>
        <w:t>ситуацией(</w:t>
      </w:r>
      <w:proofErr w:type="gramEnd"/>
      <w:r w:rsidRPr="002F5A59">
        <w:rPr>
          <w:rFonts w:ascii="Times New Roman" w:eastAsia="Times New Roman" w:hAnsi="Times New Roman" w:cs="Times New Roman"/>
          <w:color w:val="000000"/>
          <w:sz w:val="24"/>
          <w:szCs w:val="24"/>
          <w:lang w:val="ru-RU"/>
        </w:rPr>
        <w:t>контроль и коррекция);</w:t>
      </w:r>
    </w:p>
    <w:p w:rsidR="00A51D76" w:rsidRPr="002F5A59" w:rsidRDefault="00A51D76" w:rsidP="00A51D76">
      <w:pPr>
        <w:autoSpaceDE w:val="0"/>
        <w:autoSpaceDN w:val="0"/>
        <w:spacing w:after="0" w:line="240" w:lineRule="auto"/>
        <w:ind w:left="420" w:right="144"/>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умение оценивать правильность выполнения учебной задачи, собственные возможности её решения (оценка);</w:t>
      </w:r>
    </w:p>
    <w:p w:rsidR="00A51D76" w:rsidRPr="002F5A59" w:rsidRDefault="00A51D76" w:rsidP="00A51D76">
      <w:pPr>
        <w:autoSpaceDE w:val="0"/>
        <w:autoSpaceDN w:val="0"/>
        <w:spacing w:after="0" w:line="240" w:lineRule="auto"/>
        <w:ind w:left="420" w:right="288"/>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 xml:space="preserve">—  владение основами самоконтроля, самооценки, принятия решений и осуществления осознанного выбора в учебной и познавательной (познавательная рефлексия, </w:t>
      </w:r>
      <w:proofErr w:type="spellStart"/>
      <w:r w:rsidRPr="002F5A59">
        <w:rPr>
          <w:rFonts w:ascii="Times New Roman" w:eastAsia="Times New Roman" w:hAnsi="Times New Roman" w:cs="Times New Roman"/>
          <w:color w:val="000000"/>
          <w:sz w:val="24"/>
          <w:szCs w:val="24"/>
          <w:lang w:val="ru-RU"/>
        </w:rPr>
        <w:t>саморегуляция</w:t>
      </w:r>
      <w:proofErr w:type="spellEnd"/>
      <w:r w:rsidRPr="002F5A59">
        <w:rPr>
          <w:rFonts w:ascii="Times New Roman" w:eastAsia="Times New Roman" w:hAnsi="Times New Roman" w:cs="Times New Roman"/>
          <w:color w:val="000000"/>
          <w:sz w:val="24"/>
          <w:szCs w:val="24"/>
          <w:lang w:val="ru-RU"/>
        </w:rPr>
        <w:t>) деятельности.</w:t>
      </w:r>
    </w:p>
    <w:p w:rsidR="00A51D76" w:rsidRPr="002F5A59" w:rsidRDefault="00A51D76" w:rsidP="00A51D76">
      <w:pPr>
        <w:autoSpaceDE w:val="0"/>
        <w:autoSpaceDN w:val="0"/>
        <w:spacing w:after="0" w:line="240" w:lineRule="auto"/>
        <w:rPr>
          <w:rFonts w:ascii="Times New Roman" w:hAnsi="Times New Roman" w:cs="Times New Roman"/>
          <w:sz w:val="24"/>
          <w:szCs w:val="24"/>
          <w:lang w:val="ru-RU"/>
        </w:rPr>
      </w:pPr>
      <w:r w:rsidRPr="002F5A59">
        <w:rPr>
          <w:rFonts w:ascii="Times New Roman" w:eastAsia="Times New Roman" w:hAnsi="Times New Roman" w:cs="Times New Roman"/>
          <w:b/>
          <w:color w:val="000000"/>
          <w:sz w:val="24"/>
          <w:szCs w:val="24"/>
          <w:lang w:val="ru-RU"/>
        </w:rPr>
        <w:t>Предметные результаты</w:t>
      </w:r>
    </w:p>
    <w:p w:rsidR="00A51D76" w:rsidRPr="002F5A59" w:rsidRDefault="00A51D76" w:rsidP="00A51D76">
      <w:pPr>
        <w:autoSpaceDE w:val="0"/>
        <w:autoSpaceDN w:val="0"/>
        <w:spacing w:after="0" w:line="240" w:lineRule="auto"/>
        <w:ind w:firstLine="180"/>
        <w:rPr>
          <w:rFonts w:ascii="Times New Roman" w:hAnsi="Times New Roman" w:cs="Times New Roman"/>
          <w:sz w:val="24"/>
          <w:szCs w:val="24"/>
          <w:lang w:val="ru-RU"/>
        </w:rPr>
      </w:pPr>
      <w:r w:rsidRPr="002F5A59">
        <w:rPr>
          <w:rFonts w:ascii="Times New Roman" w:eastAsia="Times New Roman" w:hAnsi="Times New Roman" w:cs="Times New Roman"/>
          <w:color w:val="000000"/>
          <w:sz w:val="24"/>
          <w:szCs w:val="24"/>
          <w:lang w:val="ru-RU"/>
        </w:rPr>
        <w:t>Предметные результаты освоения курса включают освоение научных знаний, умений и способов действий, специфических для соответствующей предметной области; предпосылки научного типа мышления; виды деятельности по получению нового знания, его интерпретации, преобразованию и применению в различных учебных ситуациях, в том числе при создании проектов.</w:t>
      </w:r>
    </w:p>
    <w:p w:rsidR="00A51D76" w:rsidRPr="002F5A59" w:rsidRDefault="00A51D76" w:rsidP="00A51D76">
      <w:pPr>
        <w:autoSpaceDE w:val="0"/>
        <w:autoSpaceDN w:val="0"/>
        <w:spacing w:after="0"/>
        <w:ind w:left="180" w:right="1008"/>
        <w:rPr>
          <w:rFonts w:ascii="Times New Roman" w:hAnsi="Times New Roman" w:cs="Times New Roman"/>
          <w:sz w:val="24"/>
          <w:szCs w:val="24"/>
          <w:lang w:val="ru-RU"/>
        </w:rPr>
      </w:pPr>
    </w:p>
    <w:p w:rsidR="003F55D6" w:rsidRDefault="003F55D6" w:rsidP="003F55D6">
      <w:pPr>
        <w:autoSpaceDE w:val="0"/>
        <w:autoSpaceDN w:val="0"/>
        <w:spacing w:after="0" w:line="240" w:lineRule="auto"/>
        <w:ind w:left="180" w:right="-14"/>
        <w:jc w:val="both"/>
        <w:rPr>
          <w:rFonts w:ascii="Times New Roman" w:hAnsi="Times New Roman" w:cs="Times New Roman"/>
          <w:b/>
          <w:sz w:val="24"/>
          <w:szCs w:val="24"/>
          <w:lang w:val="ru-RU"/>
        </w:rPr>
      </w:pPr>
    </w:p>
    <w:p w:rsidR="003F55D6" w:rsidRDefault="003F55D6" w:rsidP="003F55D6">
      <w:pPr>
        <w:autoSpaceDE w:val="0"/>
        <w:autoSpaceDN w:val="0"/>
        <w:spacing w:after="0" w:line="240" w:lineRule="auto"/>
        <w:ind w:left="180" w:right="-14"/>
        <w:jc w:val="both"/>
        <w:rPr>
          <w:rFonts w:ascii="Times New Roman" w:hAnsi="Times New Roman" w:cs="Times New Roman"/>
          <w:b/>
          <w:sz w:val="24"/>
          <w:szCs w:val="24"/>
          <w:lang w:val="ru-RU"/>
        </w:rPr>
      </w:pPr>
    </w:p>
    <w:p w:rsidR="00A4025C" w:rsidRPr="00647476" w:rsidRDefault="00A4025C">
      <w:pPr>
        <w:rPr>
          <w:lang w:val="ru-RU"/>
        </w:rPr>
        <w:sectPr w:rsidR="00A4025C" w:rsidRPr="00647476" w:rsidSect="0061670F">
          <w:pgSz w:w="11900" w:h="16840"/>
          <w:pgMar w:top="298" w:right="701" w:bottom="1440" w:left="666" w:header="720" w:footer="720" w:gutter="0"/>
          <w:cols w:space="720" w:equalWidth="0">
            <w:col w:w="10533" w:space="0"/>
          </w:cols>
          <w:docGrid w:linePitch="360"/>
        </w:sectPr>
      </w:pPr>
    </w:p>
    <w:p w:rsidR="00A4025C" w:rsidRPr="004C045D" w:rsidRDefault="00A035BC">
      <w:pPr>
        <w:autoSpaceDE w:val="0"/>
        <w:autoSpaceDN w:val="0"/>
        <w:spacing w:after="666" w:line="233" w:lineRule="auto"/>
        <w:rPr>
          <w:rFonts w:ascii="Times New Roman" w:eastAsia="Times New Roman" w:hAnsi="Times New Roman" w:cs="Times New Roman"/>
          <w:b/>
          <w:color w:val="000000"/>
          <w:w w:val="101"/>
          <w:lang w:val="ru-RU"/>
        </w:rPr>
      </w:pPr>
      <w:r>
        <w:rPr>
          <w:rFonts w:ascii="Times New Roman" w:eastAsia="Times New Roman" w:hAnsi="Times New Roman" w:cs="Times New Roman"/>
          <w:b/>
          <w:color w:val="000000"/>
          <w:w w:val="101"/>
          <w:lang w:val="ru-RU"/>
        </w:rPr>
        <w:lastRenderedPageBreak/>
        <w:t xml:space="preserve"> </w:t>
      </w:r>
      <w:r w:rsidR="009A73E2" w:rsidRPr="00A035BC">
        <w:rPr>
          <w:rFonts w:ascii="Times New Roman" w:eastAsia="Times New Roman" w:hAnsi="Times New Roman" w:cs="Times New Roman"/>
          <w:b/>
          <w:color w:val="000000"/>
          <w:w w:val="101"/>
          <w:lang w:val="ru-RU"/>
        </w:rPr>
        <w:t xml:space="preserve">ТЕМАТИЧЕСКОЕ ПЛАНИРОВАНИЕ </w:t>
      </w:r>
      <w:r w:rsidR="004C045D">
        <w:rPr>
          <w:rFonts w:ascii="Times New Roman" w:eastAsia="Times New Roman" w:hAnsi="Times New Roman" w:cs="Times New Roman"/>
          <w:b/>
          <w:color w:val="000000"/>
          <w:w w:val="101"/>
          <w:lang w:val="ru-RU"/>
        </w:rPr>
        <w:t>5 класс</w:t>
      </w:r>
    </w:p>
    <w:tbl>
      <w:tblPr>
        <w:tblStyle w:val="aff0"/>
        <w:tblW w:w="15984" w:type="dxa"/>
        <w:tblLayout w:type="fixed"/>
        <w:tblLook w:val="04A0" w:firstRow="1" w:lastRow="0" w:firstColumn="1" w:lastColumn="0" w:noHBand="0" w:noVBand="1"/>
      </w:tblPr>
      <w:tblGrid>
        <w:gridCol w:w="525"/>
        <w:gridCol w:w="6"/>
        <w:gridCol w:w="9"/>
        <w:gridCol w:w="3537"/>
        <w:gridCol w:w="975"/>
        <w:gridCol w:w="1010"/>
        <w:gridCol w:w="1144"/>
        <w:gridCol w:w="1124"/>
        <w:gridCol w:w="3969"/>
        <w:gridCol w:w="7"/>
        <w:gridCol w:w="1652"/>
        <w:gridCol w:w="2026"/>
      </w:tblGrid>
      <w:tr w:rsidR="00CB1789" w:rsidRPr="00263C0B" w:rsidTr="00E04641">
        <w:trPr>
          <w:trHeight w:val="510"/>
        </w:trPr>
        <w:tc>
          <w:tcPr>
            <w:tcW w:w="531" w:type="dxa"/>
            <w:gridSpan w:val="2"/>
            <w:vMerge w:val="restart"/>
          </w:tcPr>
          <w:p w:rsidR="00CB1789" w:rsidRPr="00263C0B" w:rsidRDefault="00CB1789" w:rsidP="00CB1789">
            <w:pPr>
              <w:autoSpaceDE w:val="0"/>
              <w:autoSpaceDN w:val="0"/>
              <w:rPr>
                <w:rFonts w:ascii="Times New Roman" w:hAnsi="Times New Roman" w:cs="Times New Roman"/>
                <w:b/>
                <w:lang w:val="ru-RU"/>
              </w:rPr>
            </w:pPr>
            <w:r w:rsidRPr="00263C0B">
              <w:rPr>
                <w:rFonts w:ascii="Times New Roman" w:hAnsi="Times New Roman" w:cs="Times New Roman"/>
                <w:b/>
                <w:lang w:val="ru-RU"/>
              </w:rPr>
              <w:t>№ п/п</w:t>
            </w:r>
          </w:p>
        </w:tc>
        <w:tc>
          <w:tcPr>
            <w:tcW w:w="3546" w:type="dxa"/>
            <w:gridSpan w:val="2"/>
            <w:vMerge w:val="restart"/>
          </w:tcPr>
          <w:p w:rsidR="00CB1789" w:rsidRPr="00263C0B" w:rsidRDefault="00CB1789" w:rsidP="00CB1789">
            <w:pPr>
              <w:autoSpaceDE w:val="0"/>
              <w:autoSpaceDN w:val="0"/>
              <w:rPr>
                <w:rFonts w:ascii="Times New Roman" w:hAnsi="Times New Roman" w:cs="Times New Roman"/>
                <w:b/>
                <w:lang w:val="ru-RU"/>
              </w:rPr>
            </w:pPr>
            <w:r w:rsidRPr="00263C0B">
              <w:rPr>
                <w:rFonts w:ascii="Times New Roman" w:eastAsia="Times New Roman" w:hAnsi="Times New Roman" w:cs="Times New Roman"/>
                <w:b/>
                <w:color w:val="000000"/>
                <w:w w:val="97"/>
                <w:lang w:val="ru-RU"/>
              </w:rPr>
              <w:t>Наименование разделов и тем программы</w:t>
            </w:r>
          </w:p>
        </w:tc>
        <w:tc>
          <w:tcPr>
            <w:tcW w:w="3129" w:type="dxa"/>
            <w:gridSpan w:val="3"/>
          </w:tcPr>
          <w:p w:rsidR="00CB1789" w:rsidRPr="00263C0B" w:rsidRDefault="00CB1789" w:rsidP="00CB1789">
            <w:pPr>
              <w:autoSpaceDE w:val="0"/>
              <w:autoSpaceDN w:val="0"/>
              <w:rPr>
                <w:rFonts w:ascii="Times New Roman" w:hAnsi="Times New Roman" w:cs="Times New Roman"/>
                <w:b/>
                <w:lang w:val="ru-RU"/>
              </w:rPr>
            </w:pPr>
            <w:r w:rsidRPr="00263C0B">
              <w:rPr>
                <w:rFonts w:ascii="Times New Roman" w:eastAsia="Times New Roman" w:hAnsi="Times New Roman" w:cs="Times New Roman"/>
                <w:b/>
                <w:color w:val="000000"/>
                <w:w w:val="97"/>
                <w:lang w:val="ru-RU"/>
              </w:rPr>
              <w:t>Количество часов</w:t>
            </w:r>
          </w:p>
        </w:tc>
        <w:tc>
          <w:tcPr>
            <w:tcW w:w="1124" w:type="dxa"/>
            <w:vMerge w:val="restart"/>
          </w:tcPr>
          <w:p w:rsidR="00CB1789" w:rsidRPr="00263C0B" w:rsidRDefault="00CB1789" w:rsidP="00CB1789">
            <w:pPr>
              <w:autoSpaceDE w:val="0"/>
              <w:autoSpaceDN w:val="0"/>
              <w:rPr>
                <w:rFonts w:ascii="Times New Roman" w:hAnsi="Times New Roman" w:cs="Times New Roman"/>
                <w:b/>
                <w:lang w:val="ru-RU"/>
              </w:rPr>
            </w:pPr>
            <w:r w:rsidRPr="00263C0B">
              <w:rPr>
                <w:rFonts w:ascii="Times New Roman" w:hAnsi="Times New Roman" w:cs="Times New Roman"/>
                <w:b/>
                <w:lang w:val="ru-RU"/>
              </w:rPr>
              <w:t>Дата изучения</w:t>
            </w:r>
          </w:p>
        </w:tc>
        <w:tc>
          <w:tcPr>
            <w:tcW w:w="3976" w:type="dxa"/>
            <w:gridSpan w:val="2"/>
            <w:vMerge w:val="restart"/>
          </w:tcPr>
          <w:p w:rsidR="00CB1789" w:rsidRPr="00263C0B" w:rsidRDefault="00CB1789" w:rsidP="00CB1789">
            <w:pPr>
              <w:autoSpaceDE w:val="0"/>
              <w:autoSpaceDN w:val="0"/>
              <w:rPr>
                <w:rFonts w:ascii="Times New Roman" w:hAnsi="Times New Roman" w:cs="Times New Roman"/>
                <w:b/>
                <w:lang w:val="ru-RU"/>
              </w:rPr>
            </w:pPr>
            <w:r w:rsidRPr="00263C0B">
              <w:rPr>
                <w:rFonts w:ascii="Times New Roman" w:hAnsi="Times New Roman" w:cs="Times New Roman"/>
                <w:b/>
                <w:lang w:val="ru-RU"/>
              </w:rPr>
              <w:t>Вид деятельности</w:t>
            </w:r>
          </w:p>
        </w:tc>
        <w:tc>
          <w:tcPr>
            <w:tcW w:w="1652" w:type="dxa"/>
            <w:vMerge w:val="restart"/>
          </w:tcPr>
          <w:p w:rsidR="00CB1789" w:rsidRPr="00263C0B" w:rsidRDefault="00CB1789" w:rsidP="00CB1789">
            <w:pPr>
              <w:autoSpaceDE w:val="0"/>
              <w:autoSpaceDN w:val="0"/>
              <w:rPr>
                <w:rFonts w:ascii="Times New Roman" w:hAnsi="Times New Roman" w:cs="Times New Roman"/>
                <w:b/>
                <w:lang w:val="ru-RU"/>
              </w:rPr>
            </w:pPr>
            <w:r w:rsidRPr="00263C0B">
              <w:rPr>
                <w:rFonts w:ascii="Times New Roman" w:hAnsi="Times New Roman" w:cs="Times New Roman"/>
                <w:b/>
                <w:lang w:val="ru-RU"/>
              </w:rPr>
              <w:t>Виды, формы контроля</w:t>
            </w:r>
          </w:p>
        </w:tc>
        <w:tc>
          <w:tcPr>
            <w:tcW w:w="2026" w:type="dxa"/>
            <w:vMerge w:val="restart"/>
          </w:tcPr>
          <w:p w:rsidR="00CB1789" w:rsidRPr="00263C0B" w:rsidRDefault="00CB1789" w:rsidP="00CB1789">
            <w:pPr>
              <w:autoSpaceDE w:val="0"/>
              <w:autoSpaceDN w:val="0"/>
              <w:rPr>
                <w:rFonts w:ascii="Times New Roman" w:hAnsi="Times New Roman" w:cs="Times New Roman"/>
                <w:b/>
                <w:lang w:val="ru-RU"/>
              </w:rPr>
            </w:pPr>
            <w:r w:rsidRPr="00263C0B">
              <w:rPr>
                <w:rFonts w:ascii="Times New Roman" w:hAnsi="Times New Roman" w:cs="Times New Roman"/>
                <w:b/>
                <w:lang w:val="ru-RU"/>
              </w:rPr>
              <w:t>Электронные (цифровые образовательные ресурсы)</w:t>
            </w:r>
          </w:p>
        </w:tc>
      </w:tr>
      <w:tr w:rsidR="00CB1789" w:rsidRPr="00263C0B" w:rsidTr="00E04641">
        <w:trPr>
          <w:trHeight w:val="868"/>
        </w:trPr>
        <w:tc>
          <w:tcPr>
            <w:tcW w:w="531" w:type="dxa"/>
            <w:gridSpan w:val="2"/>
            <w:vMerge/>
          </w:tcPr>
          <w:p w:rsidR="00CB1789" w:rsidRPr="00263C0B" w:rsidRDefault="00CB1789" w:rsidP="00CB1789">
            <w:pPr>
              <w:autoSpaceDE w:val="0"/>
              <w:autoSpaceDN w:val="0"/>
              <w:rPr>
                <w:rFonts w:ascii="Times New Roman" w:hAnsi="Times New Roman" w:cs="Times New Roman"/>
                <w:b/>
                <w:lang w:val="ru-RU"/>
              </w:rPr>
            </w:pPr>
          </w:p>
        </w:tc>
        <w:tc>
          <w:tcPr>
            <w:tcW w:w="3546" w:type="dxa"/>
            <w:gridSpan w:val="2"/>
            <w:vMerge/>
          </w:tcPr>
          <w:p w:rsidR="00CB1789" w:rsidRPr="00263C0B" w:rsidRDefault="00CB1789" w:rsidP="00CB1789">
            <w:pPr>
              <w:autoSpaceDE w:val="0"/>
              <w:autoSpaceDN w:val="0"/>
              <w:rPr>
                <w:rFonts w:ascii="Times New Roman" w:eastAsia="Times New Roman" w:hAnsi="Times New Roman" w:cs="Times New Roman"/>
                <w:b/>
                <w:color w:val="000000"/>
                <w:w w:val="97"/>
                <w:lang w:val="ru-RU"/>
              </w:rPr>
            </w:pPr>
          </w:p>
        </w:tc>
        <w:tc>
          <w:tcPr>
            <w:tcW w:w="975" w:type="dxa"/>
          </w:tcPr>
          <w:p w:rsidR="00CB1789" w:rsidRPr="00263C0B" w:rsidRDefault="00CB1789"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 xml:space="preserve">Всего </w:t>
            </w:r>
          </w:p>
        </w:tc>
        <w:tc>
          <w:tcPr>
            <w:tcW w:w="1010" w:type="dxa"/>
          </w:tcPr>
          <w:p w:rsidR="00CB1789" w:rsidRPr="00263C0B" w:rsidRDefault="00CB1789"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Контрольные работы</w:t>
            </w:r>
          </w:p>
        </w:tc>
        <w:tc>
          <w:tcPr>
            <w:tcW w:w="1144" w:type="dxa"/>
          </w:tcPr>
          <w:p w:rsidR="00CB1789" w:rsidRPr="00263C0B" w:rsidRDefault="00CB1789"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Практические работы</w:t>
            </w:r>
          </w:p>
        </w:tc>
        <w:tc>
          <w:tcPr>
            <w:tcW w:w="1124" w:type="dxa"/>
            <w:vMerge/>
          </w:tcPr>
          <w:p w:rsidR="00CB1789" w:rsidRPr="00263C0B" w:rsidRDefault="00CB1789" w:rsidP="00CB1789">
            <w:pPr>
              <w:autoSpaceDE w:val="0"/>
              <w:autoSpaceDN w:val="0"/>
              <w:rPr>
                <w:rFonts w:ascii="Times New Roman" w:hAnsi="Times New Roman" w:cs="Times New Roman"/>
                <w:b/>
                <w:lang w:val="ru-RU"/>
              </w:rPr>
            </w:pPr>
          </w:p>
        </w:tc>
        <w:tc>
          <w:tcPr>
            <w:tcW w:w="3976" w:type="dxa"/>
            <w:gridSpan w:val="2"/>
            <w:vMerge/>
          </w:tcPr>
          <w:p w:rsidR="00CB1789" w:rsidRPr="00263C0B" w:rsidRDefault="00CB1789" w:rsidP="00CB1789">
            <w:pPr>
              <w:autoSpaceDE w:val="0"/>
              <w:autoSpaceDN w:val="0"/>
              <w:rPr>
                <w:rFonts w:ascii="Times New Roman" w:hAnsi="Times New Roman" w:cs="Times New Roman"/>
                <w:b/>
                <w:lang w:val="ru-RU"/>
              </w:rPr>
            </w:pPr>
          </w:p>
        </w:tc>
        <w:tc>
          <w:tcPr>
            <w:tcW w:w="1652" w:type="dxa"/>
            <w:vMerge/>
          </w:tcPr>
          <w:p w:rsidR="00CB1789" w:rsidRPr="00263C0B" w:rsidRDefault="00CB1789" w:rsidP="00CB1789">
            <w:pPr>
              <w:autoSpaceDE w:val="0"/>
              <w:autoSpaceDN w:val="0"/>
              <w:rPr>
                <w:rFonts w:ascii="Times New Roman" w:hAnsi="Times New Roman" w:cs="Times New Roman"/>
                <w:b/>
                <w:lang w:val="ru-RU"/>
              </w:rPr>
            </w:pPr>
          </w:p>
        </w:tc>
        <w:tc>
          <w:tcPr>
            <w:tcW w:w="2026" w:type="dxa"/>
            <w:vMerge/>
          </w:tcPr>
          <w:p w:rsidR="00CB1789" w:rsidRPr="00263C0B" w:rsidRDefault="00CB1789" w:rsidP="00CB1789">
            <w:pPr>
              <w:autoSpaceDE w:val="0"/>
              <w:autoSpaceDN w:val="0"/>
              <w:rPr>
                <w:rFonts w:ascii="Times New Roman" w:hAnsi="Times New Roman" w:cs="Times New Roman"/>
                <w:b/>
                <w:lang w:val="ru-RU"/>
              </w:rPr>
            </w:pPr>
          </w:p>
        </w:tc>
      </w:tr>
      <w:tr w:rsidR="00CB1789" w:rsidRPr="00D40CAC" w:rsidTr="00E04641">
        <w:trPr>
          <w:trHeight w:val="549"/>
        </w:trPr>
        <w:tc>
          <w:tcPr>
            <w:tcW w:w="15984" w:type="dxa"/>
            <w:gridSpan w:val="12"/>
          </w:tcPr>
          <w:p w:rsidR="002F3750" w:rsidRPr="002F5A59" w:rsidRDefault="00CB1789" w:rsidP="002F3750">
            <w:pPr>
              <w:autoSpaceDE w:val="0"/>
              <w:autoSpaceDN w:val="0"/>
              <w:spacing w:before="346" w:line="230" w:lineRule="auto"/>
              <w:rPr>
                <w:rFonts w:ascii="Times New Roman" w:hAnsi="Times New Roman" w:cs="Times New Roman"/>
                <w:sz w:val="24"/>
                <w:szCs w:val="24"/>
                <w:lang w:val="ru-RU"/>
              </w:rPr>
            </w:pPr>
            <w:r w:rsidRPr="002F3750">
              <w:rPr>
                <w:rFonts w:ascii="Times New Roman" w:eastAsia="Times New Roman" w:hAnsi="Times New Roman" w:cs="Times New Roman"/>
                <w:b/>
                <w:color w:val="000000"/>
                <w:w w:val="97"/>
                <w:lang w:val="ru-RU"/>
              </w:rPr>
              <w:t xml:space="preserve">Раздел 1. </w:t>
            </w:r>
            <w:r w:rsidR="002F3750" w:rsidRPr="002F5A59">
              <w:rPr>
                <w:rFonts w:ascii="Times New Roman" w:hAnsi="Times New Roman" w:cs="Times New Roman"/>
                <w:b/>
                <w:sz w:val="24"/>
                <w:szCs w:val="24"/>
                <w:lang w:val="ru-RU"/>
              </w:rPr>
              <w:t>«Россия</w:t>
            </w:r>
            <w:r w:rsidR="002F3750" w:rsidRPr="002F5A59">
              <w:rPr>
                <w:rFonts w:ascii="Times New Roman" w:hAnsi="Times New Roman" w:cs="Times New Roman"/>
                <w:b/>
                <w:sz w:val="24"/>
                <w:szCs w:val="24"/>
              </w:rPr>
              <w:t> </w:t>
            </w:r>
            <w:r w:rsidR="002F3750" w:rsidRPr="002F5A59">
              <w:rPr>
                <w:rFonts w:ascii="Times New Roman" w:hAnsi="Times New Roman" w:cs="Times New Roman"/>
                <w:b/>
                <w:sz w:val="24"/>
                <w:szCs w:val="24"/>
                <w:lang w:val="ru-RU"/>
              </w:rPr>
              <w:t>— наш общий дом»</w:t>
            </w:r>
          </w:p>
          <w:p w:rsidR="00CB1789" w:rsidRPr="00263C0B" w:rsidRDefault="00CB1789" w:rsidP="00CB1789">
            <w:pPr>
              <w:autoSpaceDE w:val="0"/>
              <w:autoSpaceDN w:val="0"/>
              <w:rPr>
                <w:rFonts w:ascii="Times New Roman" w:hAnsi="Times New Roman" w:cs="Times New Roman"/>
                <w:b/>
                <w:lang w:val="ru-RU"/>
              </w:rPr>
            </w:pPr>
          </w:p>
        </w:tc>
      </w:tr>
      <w:tr w:rsidR="00CB1789" w:rsidRPr="006150A6" w:rsidTr="00E04641">
        <w:trPr>
          <w:trHeight w:val="557"/>
        </w:trPr>
        <w:tc>
          <w:tcPr>
            <w:tcW w:w="531" w:type="dxa"/>
            <w:gridSpan w:val="2"/>
          </w:tcPr>
          <w:p w:rsidR="00CB1789" w:rsidRPr="00263C0B" w:rsidRDefault="00CB1789" w:rsidP="00CB1789">
            <w:pPr>
              <w:autoSpaceDE w:val="0"/>
              <w:autoSpaceDN w:val="0"/>
              <w:rPr>
                <w:rFonts w:ascii="Times New Roman" w:hAnsi="Times New Roman" w:cs="Times New Roman"/>
                <w:lang w:val="ru-RU"/>
              </w:rPr>
            </w:pPr>
            <w:r w:rsidRPr="00263C0B">
              <w:rPr>
                <w:rFonts w:ascii="Times New Roman" w:hAnsi="Times New Roman" w:cs="Times New Roman"/>
                <w:lang w:val="ru-RU"/>
              </w:rPr>
              <w:t>1.1</w:t>
            </w:r>
          </w:p>
        </w:tc>
        <w:tc>
          <w:tcPr>
            <w:tcW w:w="3546" w:type="dxa"/>
            <w:gridSpan w:val="2"/>
          </w:tcPr>
          <w:p w:rsidR="002F3750" w:rsidRPr="002F5A59" w:rsidRDefault="002F3750" w:rsidP="002F3750">
            <w:pPr>
              <w:autoSpaceDE w:val="0"/>
              <w:autoSpaceDN w:val="0"/>
              <w:spacing w:line="230" w:lineRule="auto"/>
              <w:jc w:val="center"/>
              <w:rPr>
                <w:rFonts w:ascii="Times New Roman" w:hAnsi="Times New Roman" w:cs="Times New Roman"/>
                <w:sz w:val="24"/>
                <w:szCs w:val="24"/>
                <w:lang w:val="ru-RU"/>
              </w:rPr>
            </w:pPr>
            <w:r w:rsidRPr="002F5A59">
              <w:rPr>
                <w:rFonts w:ascii="Times New Roman" w:hAnsi="Times New Roman" w:cs="Times New Roman"/>
                <w:b/>
                <w:sz w:val="24"/>
                <w:szCs w:val="24"/>
                <w:lang w:val="ru-RU"/>
              </w:rPr>
              <w:t>«Россия</w:t>
            </w:r>
            <w:r w:rsidRPr="002F5A59">
              <w:rPr>
                <w:rFonts w:ascii="Times New Roman" w:hAnsi="Times New Roman" w:cs="Times New Roman"/>
                <w:b/>
                <w:sz w:val="24"/>
                <w:szCs w:val="24"/>
              </w:rPr>
              <w:t> </w:t>
            </w:r>
            <w:r w:rsidRPr="002F5A59">
              <w:rPr>
                <w:rFonts w:ascii="Times New Roman" w:hAnsi="Times New Roman" w:cs="Times New Roman"/>
                <w:b/>
                <w:sz w:val="24"/>
                <w:szCs w:val="24"/>
                <w:lang w:val="ru-RU"/>
              </w:rPr>
              <w:t>— наш общий дом»</w:t>
            </w:r>
          </w:p>
          <w:p w:rsidR="00CB1789" w:rsidRPr="00263C0B" w:rsidRDefault="00CB1789" w:rsidP="00CB1789">
            <w:pPr>
              <w:autoSpaceDE w:val="0"/>
              <w:autoSpaceDN w:val="0"/>
              <w:rPr>
                <w:rFonts w:ascii="Times New Roman" w:eastAsia="Times New Roman" w:hAnsi="Times New Roman" w:cs="Times New Roman"/>
                <w:b/>
                <w:color w:val="000000"/>
                <w:w w:val="97"/>
                <w:lang w:val="ru-RU"/>
              </w:rPr>
            </w:pPr>
          </w:p>
        </w:tc>
        <w:tc>
          <w:tcPr>
            <w:tcW w:w="975" w:type="dxa"/>
          </w:tcPr>
          <w:p w:rsidR="00CB1789" w:rsidRPr="00263C0B" w:rsidRDefault="002F3750"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10</w:t>
            </w:r>
          </w:p>
        </w:tc>
        <w:tc>
          <w:tcPr>
            <w:tcW w:w="1010" w:type="dxa"/>
          </w:tcPr>
          <w:p w:rsidR="00CB1789" w:rsidRPr="00263C0B" w:rsidRDefault="00A26422"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p>
        </w:tc>
        <w:tc>
          <w:tcPr>
            <w:tcW w:w="1144" w:type="dxa"/>
          </w:tcPr>
          <w:p w:rsidR="00CB1789" w:rsidRPr="00263C0B" w:rsidRDefault="00A26422" w:rsidP="00B171DE">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r w:rsidR="00B171DE" w:rsidRPr="00263C0B">
              <w:rPr>
                <w:rFonts w:ascii="Times New Roman" w:eastAsia="Times New Roman" w:hAnsi="Times New Roman" w:cs="Times New Roman"/>
                <w:b/>
                <w:color w:val="000000"/>
                <w:w w:val="97"/>
                <w:lang w:val="ru-RU"/>
              </w:rPr>
              <w:t>5</w:t>
            </w:r>
          </w:p>
        </w:tc>
        <w:tc>
          <w:tcPr>
            <w:tcW w:w="1124" w:type="dxa"/>
          </w:tcPr>
          <w:p w:rsidR="00CB1789" w:rsidRPr="00263C0B" w:rsidRDefault="00CB1789" w:rsidP="00CB1789">
            <w:pPr>
              <w:autoSpaceDE w:val="0"/>
              <w:autoSpaceDN w:val="0"/>
              <w:rPr>
                <w:rFonts w:ascii="Times New Roman" w:hAnsi="Times New Roman" w:cs="Times New Roman"/>
                <w:b/>
                <w:lang w:val="ru-RU"/>
              </w:rPr>
            </w:pPr>
          </w:p>
        </w:tc>
        <w:tc>
          <w:tcPr>
            <w:tcW w:w="3976" w:type="dxa"/>
            <w:gridSpan w:val="2"/>
          </w:tcPr>
          <w:p w:rsidR="00DD4791" w:rsidRPr="00DD4791" w:rsidRDefault="00DD4791"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-знать цель и предназначение курса «Основы духовно-нравственной культуры народов России», понимать важность изучения культуры и гражданствообразующих религий для формирования личности гражданина России; </w:t>
            </w:r>
          </w:p>
          <w:p w:rsidR="00DD4791" w:rsidRPr="00DD4791" w:rsidRDefault="00DD4791"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иметь представление о содержании данного курса, в том числе о понятиях «мораль и нравственность», «семья», «традиционные ценности», об угрозах духовно-нравственному единству страны;</w:t>
            </w:r>
          </w:p>
          <w:p w:rsidR="00DD4791" w:rsidRDefault="00DD4791" w:rsidP="00DD4791">
            <w:pPr>
              <w:tabs>
                <w:tab w:val="left" w:pos="10348"/>
              </w:tabs>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понимать взаимосвязь между языком и культурой, духовно-нравственным развитием личности и социальным поведением.</w:t>
            </w:r>
          </w:p>
          <w:p w:rsidR="00DD4791" w:rsidRPr="00DD4791" w:rsidRDefault="00DD4791" w:rsidP="00DD4791">
            <w:pPr>
              <w:tabs>
                <w:tab w:val="left" w:pos="10348"/>
              </w:tabs>
              <w:autoSpaceDE w:val="0"/>
              <w:autoSpaceDN w:val="0"/>
              <w:ind w:left="180" w:right="-14"/>
              <w:jc w:val="both"/>
              <w:rPr>
                <w:rFonts w:ascii="Times New Roman" w:hAnsi="Times New Roman" w:cs="Times New Roman"/>
                <w:sz w:val="20"/>
                <w:szCs w:val="20"/>
                <w:lang w:val="ru-RU"/>
              </w:rPr>
            </w:pPr>
            <w:r w:rsidRPr="002F5A59">
              <w:rPr>
                <w:rFonts w:ascii="Times New Roman" w:hAnsi="Times New Roman" w:cs="Times New Roman"/>
                <w:sz w:val="24"/>
                <w:szCs w:val="24"/>
                <w:lang w:val="ru-RU"/>
              </w:rPr>
              <w:t xml:space="preserve"> </w:t>
            </w:r>
            <w:r w:rsidRPr="00DD4791">
              <w:rPr>
                <w:rFonts w:ascii="Times New Roman" w:hAnsi="Times New Roman" w:cs="Times New Roman"/>
                <w:sz w:val="20"/>
                <w:szCs w:val="20"/>
                <w:lang w:val="ru-RU"/>
              </w:rPr>
              <w:t>-иметь представление об историческом пути формирования многонационального состава населения Российской Федерации, его мирном характере и причинах его формирования;</w:t>
            </w:r>
          </w:p>
          <w:p w:rsidR="00DD4791" w:rsidRPr="00DD4791" w:rsidRDefault="00DD4791" w:rsidP="00DD4791">
            <w:pPr>
              <w:tabs>
                <w:tab w:val="left" w:pos="10348"/>
              </w:tabs>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знать о современном состоянии культурного и религиозного разнообразия народов Российской Федерации, причинах культурных различий;</w:t>
            </w:r>
          </w:p>
          <w:p w:rsidR="00DD4791" w:rsidRPr="002F5A59" w:rsidRDefault="00DD4791" w:rsidP="00DD4791">
            <w:pPr>
              <w:tabs>
                <w:tab w:val="left" w:pos="10348"/>
              </w:tabs>
              <w:autoSpaceDE w:val="0"/>
              <w:autoSpaceDN w:val="0"/>
              <w:ind w:left="180" w:right="-14"/>
              <w:jc w:val="both"/>
              <w:rPr>
                <w:rFonts w:ascii="Times New Roman" w:hAnsi="Times New Roman" w:cs="Times New Roman"/>
                <w:sz w:val="24"/>
                <w:szCs w:val="24"/>
                <w:lang w:val="ru-RU"/>
              </w:rPr>
            </w:pPr>
            <w:r w:rsidRPr="00DD4791">
              <w:rPr>
                <w:rFonts w:ascii="Times New Roman" w:hAnsi="Times New Roman" w:cs="Times New Roman"/>
                <w:sz w:val="20"/>
                <w:szCs w:val="20"/>
                <w:lang w:val="ru-RU"/>
              </w:rPr>
              <w:t xml:space="preserve">- понимать необходимость межнационального и межрелигиозного сотрудничества и взаимодействия, </w:t>
            </w:r>
            <w:r w:rsidRPr="00DD4791">
              <w:rPr>
                <w:rFonts w:ascii="Times New Roman" w:hAnsi="Times New Roman" w:cs="Times New Roman"/>
                <w:sz w:val="20"/>
                <w:szCs w:val="20"/>
                <w:lang w:val="ru-RU"/>
              </w:rPr>
              <w:lastRenderedPageBreak/>
              <w:t>важность сотрудничества и дружбы между народами и нациями, обосновывать их необходимость</w:t>
            </w:r>
          </w:p>
          <w:p w:rsidR="00DD4791" w:rsidRPr="00DD4791" w:rsidRDefault="00DD4791" w:rsidP="00DD4791">
            <w:pPr>
              <w:autoSpaceDE w:val="0"/>
              <w:autoSpaceDN w:val="0"/>
              <w:ind w:left="180" w:right="-14"/>
              <w:jc w:val="both"/>
              <w:rPr>
                <w:rFonts w:ascii="Times New Roman" w:hAnsi="Times New Roman" w:cs="Times New Roman"/>
                <w:sz w:val="20"/>
                <w:szCs w:val="20"/>
                <w:lang w:val="ru-RU"/>
              </w:rPr>
            </w:pPr>
          </w:p>
          <w:p w:rsidR="00CB1789" w:rsidRPr="00263C0B" w:rsidRDefault="00CB1789" w:rsidP="00CB1789">
            <w:pPr>
              <w:autoSpaceDE w:val="0"/>
              <w:autoSpaceDN w:val="0"/>
              <w:rPr>
                <w:rFonts w:ascii="Times New Roman" w:hAnsi="Times New Roman" w:cs="Times New Roman"/>
                <w:b/>
                <w:lang w:val="ru-RU"/>
              </w:rPr>
            </w:pPr>
          </w:p>
        </w:tc>
        <w:tc>
          <w:tcPr>
            <w:tcW w:w="1652" w:type="dxa"/>
          </w:tcPr>
          <w:p w:rsidR="00CB1789" w:rsidRPr="00263C0B" w:rsidRDefault="00A26422" w:rsidP="00CB1789">
            <w:pPr>
              <w:autoSpaceDE w:val="0"/>
              <w:autoSpaceDN w:val="0"/>
              <w:rPr>
                <w:rFonts w:ascii="Times New Roman" w:hAnsi="Times New Roman" w:cs="Times New Roman"/>
                <w:lang w:val="ru-RU"/>
              </w:rPr>
            </w:pPr>
            <w:r w:rsidRPr="00263C0B">
              <w:rPr>
                <w:rFonts w:ascii="Times New Roman" w:hAnsi="Times New Roman" w:cs="Times New Roman"/>
                <w:lang w:val="ru-RU"/>
              </w:rPr>
              <w:lastRenderedPageBreak/>
              <w:t>устный опрос</w:t>
            </w:r>
            <w:r w:rsidR="00B171DE" w:rsidRPr="00263C0B">
              <w:rPr>
                <w:rFonts w:ascii="Times New Roman" w:hAnsi="Times New Roman" w:cs="Times New Roman"/>
                <w:lang w:val="ru-RU"/>
              </w:rPr>
              <w:t>,</w:t>
            </w:r>
          </w:p>
          <w:p w:rsidR="00B171DE" w:rsidRPr="00263C0B" w:rsidRDefault="00B171DE" w:rsidP="00CB1789">
            <w:pPr>
              <w:autoSpaceDE w:val="0"/>
              <w:autoSpaceDN w:val="0"/>
              <w:rPr>
                <w:rFonts w:ascii="Times New Roman" w:hAnsi="Times New Roman" w:cs="Times New Roman"/>
                <w:lang w:val="ru-RU"/>
              </w:rPr>
            </w:pPr>
            <w:r w:rsidRPr="00263C0B">
              <w:rPr>
                <w:rFonts w:ascii="Times New Roman" w:hAnsi="Times New Roman" w:cs="Times New Roman"/>
                <w:lang w:val="ru-RU"/>
              </w:rPr>
              <w:t>практическая работа</w:t>
            </w:r>
          </w:p>
        </w:tc>
        <w:tc>
          <w:tcPr>
            <w:tcW w:w="2026" w:type="dxa"/>
          </w:tcPr>
          <w:p w:rsidR="006150A6" w:rsidRDefault="00D40CAC" w:rsidP="002E1AAE">
            <w:pPr>
              <w:rPr>
                <w:rFonts w:ascii="Times New Roman" w:hAnsi="Times New Roman" w:cs="Times New Roman"/>
                <w:lang w:val="ru-RU"/>
              </w:rPr>
            </w:pPr>
            <w:hyperlink r:id="rId7"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scool</w:t>
              </w:r>
              <w:proofErr w:type="spellEnd"/>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edu</w:t>
              </w:r>
              <w:proofErr w:type="spellEnd"/>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ru</w:t>
              </w:r>
              <w:proofErr w:type="spellEnd"/>
            </w:hyperlink>
          </w:p>
          <w:p w:rsidR="006150A6" w:rsidRDefault="006150A6" w:rsidP="006150A6">
            <w:pPr>
              <w:rPr>
                <w:rFonts w:ascii="Times New Roman" w:hAnsi="Times New Roman" w:cs="Times New Roman"/>
                <w:lang w:val="ru-RU"/>
              </w:rPr>
            </w:pPr>
          </w:p>
          <w:p w:rsidR="006150A6" w:rsidRPr="00263C0B" w:rsidRDefault="00D40CAC" w:rsidP="006150A6">
            <w:pPr>
              <w:autoSpaceDE w:val="0"/>
              <w:autoSpaceDN w:val="0"/>
              <w:rPr>
                <w:rFonts w:ascii="Times New Roman" w:hAnsi="Times New Roman" w:cs="Times New Roman"/>
                <w:b/>
                <w:lang w:val="ru-RU"/>
              </w:rPr>
            </w:pPr>
            <w:hyperlink r:id="rId8" w:history="1">
              <w:r w:rsidR="006150A6" w:rsidRPr="00263C0B">
                <w:rPr>
                  <w:rStyle w:val="aff1"/>
                  <w:rFonts w:ascii="Times New Roman" w:hAnsi="Times New Roman" w:cs="Times New Roman"/>
                  <w:b/>
                  <w:lang w:val="ru-RU"/>
                </w:rPr>
                <w:t>https://resh.edu.ru/subject/3/</w:t>
              </w:r>
            </w:hyperlink>
          </w:p>
          <w:p w:rsidR="006150A6" w:rsidRPr="00263C0B" w:rsidRDefault="006150A6" w:rsidP="006150A6">
            <w:pPr>
              <w:autoSpaceDE w:val="0"/>
              <w:autoSpaceDN w:val="0"/>
              <w:rPr>
                <w:rFonts w:ascii="Times New Roman" w:hAnsi="Times New Roman" w:cs="Times New Roman"/>
                <w:b/>
                <w:lang w:val="ru-RU"/>
              </w:rPr>
            </w:pPr>
          </w:p>
          <w:p w:rsidR="002A7C2C" w:rsidRDefault="00D40CAC" w:rsidP="006150A6">
            <w:pPr>
              <w:rPr>
                <w:rFonts w:ascii="Times New Roman" w:hAnsi="Times New Roman" w:cs="Times New Roman"/>
                <w:lang w:val="ru-RU"/>
              </w:rPr>
            </w:pPr>
            <w:hyperlink r:id="rId9" w:history="1">
              <w:r w:rsidR="006150A6" w:rsidRPr="000618DD">
                <w:rPr>
                  <w:rStyle w:val="aff1"/>
                  <w:rFonts w:ascii="Times New Roman" w:hAnsi="Times New Roman" w:cs="Times New Roman"/>
                  <w:lang w:val="ru-RU"/>
                </w:rPr>
                <w:t>https://uchi.ru/</w:t>
              </w:r>
            </w:hyperlink>
          </w:p>
          <w:p w:rsidR="006150A6" w:rsidRPr="006150A6" w:rsidRDefault="006150A6" w:rsidP="006150A6">
            <w:pPr>
              <w:rPr>
                <w:rFonts w:ascii="Times New Roman" w:hAnsi="Times New Roman" w:cs="Times New Roman"/>
                <w:lang w:val="ru-RU"/>
              </w:rPr>
            </w:pPr>
          </w:p>
        </w:tc>
      </w:tr>
      <w:tr w:rsidR="00196494" w:rsidRPr="00263C0B" w:rsidTr="00E10F70">
        <w:trPr>
          <w:trHeight w:val="557"/>
        </w:trPr>
        <w:tc>
          <w:tcPr>
            <w:tcW w:w="4077" w:type="dxa"/>
            <w:gridSpan w:val="4"/>
          </w:tcPr>
          <w:p w:rsidR="00196494" w:rsidRPr="00263C0B" w:rsidRDefault="00196494" w:rsidP="00CB1789">
            <w:pPr>
              <w:autoSpaceDE w:val="0"/>
              <w:autoSpaceDN w:val="0"/>
              <w:rPr>
                <w:rFonts w:ascii="Times New Roman" w:eastAsia="Times New Roman" w:hAnsi="Times New Roman" w:cs="Times New Roman"/>
                <w:b/>
                <w:color w:val="000000"/>
                <w:w w:val="97"/>
                <w:lang w:val="ru-RU"/>
              </w:rPr>
            </w:pPr>
            <w:proofErr w:type="spellStart"/>
            <w:r w:rsidRPr="00263C0B">
              <w:rPr>
                <w:rFonts w:ascii="Times New Roman" w:eastAsia="Times New Roman" w:hAnsi="Times New Roman" w:cs="Times New Roman"/>
                <w:color w:val="000000"/>
                <w:w w:val="97"/>
              </w:rPr>
              <w:t>Итого</w:t>
            </w:r>
            <w:proofErr w:type="spellEnd"/>
            <w:r w:rsidRPr="00263C0B">
              <w:rPr>
                <w:rFonts w:ascii="Times New Roman" w:eastAsia="Times New Roman" w:hAnsi="Times New Roman" w:cs="Times New Roman"/>
                <w:color w:val="000000"/>
                <w:w w:val="97"/>
              </w:rPr>
              <w:t xml:space="preserve"> </w:t>
            </w:r>
            <w:proofErr w:type="spellStart"/>
            <w:r w:rsidRPr="00263C0B">
              <w:rPr>
                <w:rFonts w:ascii="Times New Roman" w:eastAsia="Times New Roman" w:hAnsi="Times New Roman" w:cs="Times New Roman"/>
                <w:color w:val="000000"/>
                <w:w w:val="97"/>
              </w:rPr>
              <w:t>по</w:t>
            </w:r>
            <w:proofErr w:type="spellEnd"/>
            <w:r w:rsidRPr="00263C0B">
              <w:rPr>
                <w:rFonts w:ascii="Times New Roman" w:eastAsia="Times New Roman" w:hAnsi="Times New Roman" w:cs="Times New Roman"/>
                <w:color w:val="000000"/>
                <w:w w:val="97"/>
              </w:rPr>
              <w:t xml:space="preserve"> </w:t>
            </w:r>
            <w:proofErr w:type="spellStart"/>
            <w:r w:rsidRPr="00263C0B">
              <w:rPr>
                <w:rFonts w:ascii="Times New Roman" w:eastAsia="Times New Roman" w:hAnsi="Times New Roman" w:cs="Times New Roman"/>
                <w:color w:val="000000"/>
                <w:w w:val="97"/>
              </w:rPr>
              <w:t>разделу</w:t>
            </w:r>
            <w:proofErr w:type="spellEnd"/>
            <w:r w:rsidRPr="00263C0B">
              <w:rPr>
                <w:rFonts w:ascii="Times New Roman" w:eastAsia="Times New Roman" w:hAnsi="Times New Roman" w:cs="Times New Roman"/>
                <w:color w:val="000000"/>
                <w:w w:val="97"/>
                <w:lang w:val="ru-RU"/>
              </w:rPr>
              <w:t>:</w:t>
            </w:r>
          </w:p>
        </w:tc>
        <w:tc>
          <w:tcPr>
            <w:tcW w:w="975" w:type="dxa"/>
          </w:tcPr>
          <w:p w:rsidR="00196494" w:rsidRPr="00263C0B" w:rsidRDefault="002F3750"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10</w:t>
            </w:r>
          </w:p>
        </w:tc>
        <w:tc>
          <w:tcPr>
            <w:tcW w:w="10932" w:type="dxa"/>
            <w:gridSpan w:val="7"/>
          </w:tcPr>
          <w:p w:rsidR="00196494" w:rsidRPr="00263C0B" w:rsidRDefault="00196494" w:rsidP="00CB1789">
            <w:pPr>
              <w:autoSpaceDE w:val="0"/>
              <w:autoSpaceDN w:val="0"/>
              <w:rPr>
                <w:rFonts w:ascii="Times New Roman" w:hAnsi="Times New Roman" w:cs="Times New Roman"/>
                <w:b/>
                <w:lang w:val="ru-RU"/>
              </w:rPr>
            </w:pPr>
          </w:p>
        </w:tc>
      </w:tr>
      <w:tr w:rsidR="00CB1789" w:rsidRPr="00D40CAC" w:rsidTr="00E04641">
        <w:trPr>
          <w:trHeight w:val="557"/>
        </w:trPr>
        <w:tc>
          <w:tcPr>
            <w:tcW w:w="15984" w:type="dxa"/>
            <w:gridSpan w:val="12"/>
          </w:tcPr>
          <w:p w:rsidR="00CB1789" w:rsidRPr="00263C0B" w:rsidRDefault="00CB1789" w:rsidP="00CB1789">
            <w:pPr>
              <w:autoSpaceDE w:val="0"/>
              <w:autoSpaceDN w:val="0"/>
              <w:rPr>
                <w:rFonts w:ascii="Times New Roman" w:hAnsi="Times New Roman" w:cs="Times New Roman"/>
                <w:b/>
                <w:lang w:val="ru-RU"/>
              </w:rPr>
            </w:pPr>
            <w:r w:rsidRPr="002F3750">
              <w:rPr>
                <w:rFonts w:ascii="Times New Roman" w:eastAsia="Times New Roman" w:hAnsi="Times New Roman" w:cs="Times New Roman"/>
                <w:b/>
                <w:color w:val="000000"/>
                <w:w w:val="97"/>
                <w:lang w:val="ru-RU"/>
              </w:rPr>
              <w:t>Раздел</w:t>
            </w:r>
            <w:r w:rsidR="002F3750">
              <w:rPr>
                <w:rFonts w:ascii="Times New Roman" w:eastAsia="Times New Roman" w:hAnsi="Times New Roman" w:cs="Times New Roman"/>
                <w:b/>
                <w:color w:val="000000"/>
                <w:w w:val="97"/>
                <w:lang w:val="ru-RU"/>
              </w:rPr>
              <w:t>2.</w:t>
            </w:r>
            <w:r w:rsidRPr="002F3750">
              <w:rPr>
                <w:rFonts w:ascii="Times New Roman" w:eastAsia="Times New Roman" w:hAnsi="Times New Roman" w:cs="Times New Roman"/>
                <w:b/>
                <w:color w:val="000000"/>
                <w:w w:val="97"/>
                <w:lang w:val="ru-RU"/>
              </w:rPr>
              <w:t xml:space="preserve"> </w:t>
            </w:r>
            <w:r w:rsidR="002F3750" w:rsidRPr="002F5A59">
              <w:rPr>
                <w:rFonts w:ascii="Times New Roman" w:hAnsi="Times New Roman" w:cs="Times New Roman"/>
                <w:b/>
                <w:sz w:val="24"/>
                <w:szCs w:val="24"/>
                <w:lang w:val="ru-RU"/>
              </w:rPr>
              <w:t>Семья и духовно-нравственные ценности»</w:t>
            </w:r>
          </w:p>
        </w:tc>
      </w:tr>
      <w:tr w:rsidR="006150A6" w:rsidRPr="006D561F" w:rsidTr="00E04641">
        <w:trPr>
          <w:trHeight w:val="557"/>
        </w:trPr>
        <w:tc>
          <w:tcPr>
            <w:tcW w:w="540" w:type="dxa"/>
            <w:gridSpan w:val="3"/>
          </w:tcPr>
          <w:p w:rsidR="006150A6" w:rsidRPr="00263C0B" w:rsidRDefault="006150A6" w:rsidP="00CB1789">
            <w:pPr>
              <w:autoSpaceDE w:val="0"/>
              <w:autoSpaceDN w:val="0"/>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lang w:val="ru-RU"/>
              </w:rPr>
              <w:t>2.1</w:t>
            </w:r>
          </w:p>
        </w:tc>
        <w:tc>
          <w:tcPr>
            <w:tcW w:w="3537"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hAnsi="Times New Roman" w:cs="Times New Roman"/>
                <w:b/>
                <w:sz w:val="24"/>
                <w:szCs w:val="24"/>
                <w:lang w:val="ru-RU"/>
              </w:rPr>
              <w:t>«</w:t>
            </w:r>
            <w:r w:rsidRPr="002F5A59">
              <w:rPr>
                <w:rFonts w:ascii="Times New Roman" w:hAnsi="Times New Roman" w:cs="Times New Roman"/>
                <w:b/>
                <w:sz w:val="24"/>
                <w:szCs w:val="24"/>
                <w:lang w:val="ru-RU"/>
              </w:rPr>
              <w:t>Семья и духовно-нравственные ценности»</w:t>
            </w: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6</w:t>
            </w:r>
          </w:p>
        </w:tc>
        <w:tc>
          <w:tcPr>
            <w:tcW w:w="1010"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p>
        </w:tc>
        <w:tc>
          <w:tcPr>
            <w:tcW w:w="1144"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0.5</w:t>
            </w:r>
          </w:p>
        </w:tc>
        <w:tc>
          <w:tcPr>
            <w:tcW w:w="1124" w:type="dxa"/>
          </w:tcPr>
          <w:p w:rsidR="006150A6" w:rsidRPr="00263C0B" w:rsidRDefault="006150A6" w:rsidP="00CB1789">
            <w:pPr>
              <w:autoSpaceDE w:val="0"/>
              <w:autoSpaceDN w:val="0"/>
              <w:rPr>
                <w:rFonts w:ascii="Times New Roman" w:hAnsi="Times New Roman" w:cs="Times New Roman"/>
                <w:b/>
                <w:lang w:val="ru-RU"/>
              </w:rPr>
            </w:pPr>
          </w:p>
        </w:tc>
        <w:tc>
          <w:tcPr>
            <w:tcW w:w="3976" w:type="dxa"/>
            <w:gridSpan w:val="2"/>
          </w:tcPr>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знать и понимать смысл термина «семья»;</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иметь представление о взаимосвязях между типом культуры и особенностями семейного быта и отношений в семье;</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осознавать значение термина «поколение» и его взаимосвязь с культурными особенностями своего времени;</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уметь составить рассказ о своей семье в соответствии с культурно-историческими условиями её существования;</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понимать и обосновывать такие понятия, как «счастливая семья», «семейное счастье»;</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осознавать и уметь доказывать важность семьи как хранителя традиций и её воспитательную роль;</w:t>
            </w:r>
          </w:p>
          <w:p w:rsidR="006150A6"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понимать смысл терминов «сиротство», «социальное сиротство», обосновывать нравственную важность заботы о сиротах, знать о формах помощи сиротам со стороны государства.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знать и уметь объяснить понятие «Родина»;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 осознавать взаимосвязь и различия между концептами «Отечество» и «Родина»; 6 понимать, что такое история семьи, каковы формы её выражения и сохранения; </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-обосновывать и доказывать взаимосвязь истории семьи и истории народа, государства, человечества. </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 иметь представление о семейных </w:t>
            </w:r>
            <w:r w:rsidRPr="00DD4791">
              <w:rPr>
                <w:rFonts w:ascii="Times New Roman" w:hAnsi="Times New Roman" w:cs="Times New Roman"/>
                <w:sz w:val="20"/>
                <w:szCs w:val="20"/>
                <w:lang w:val="ru-RU"/>
              </w:rPr>
              <w:lastRenderedPageBreak/>
              <w:t>традициях и обосновывать их важность как ключевых элементах семейных отношений;</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знать и понимать взаимосвязь семейных традиций и культуры собственного этноса;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 уметь рассказывать о семейных традициях своего народа и народов России, собственной семьи; </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-осознавать роль семейных традиций в культуре общества, трансляции ценностей, духовно-нравственных идеалов. </w:t>
            </w:r>
          </w:p>
          <w:p w:rsidR="006150A6" w:rsidRPr="00263C0B" w:rsidRDefault="006150A6" w:rsidP="00E10F70">
            <w:pPr>
              <w:autoSpaceDE w:val="0"/>
              <w:autoSpaceDN w:val="0"/>
              <w:rPr>
                <w:rFonts w:ascii="Times New Roman" w:hAnsi="Times New Roman" w:cs="Times New Roman"/>
                <w:b/>
                <w:lang w:val="ru-RU"/>
              </w:rPr>
            </w:pPr>
          </w:p>
        </w:tc>
        <w:tc>
          <w:tcPr>
            <w:tcW w:w="1652" w:type="dxa"/>
          </w:tcPr>
          <w:p w:rsidR="006150A6" w:rsidRPr="00263C0B" w:rsidRDefault="006150A6" w:rsidP="00CB1789">
            <w:pPr>
              <w:autoSpaceDE w:val="0"/>
              <w:autoSpaceDN w:val="0"/>
              <w:rPr>
                <w:rFonts w:ascii="Times New Roman" w:hAnsi="Times New Roman" w:cs="Times New Roman"/>
                <w:b/>
                <w:lang w:val="ru-RU"/>
              </w:rPr>
            </w:pPr>
            <w:r w:rsidRPr="00263C0B">
              <w:rPr>
                <w:rFonts w:ascii="Times New Roman" w:hAnsi="Times New Roman" w:cs="Times New Roman"/>
                <w:color w:val="000000"/>
                <w:shd w:val="clear" w:color="auto" w:fill="FFFFFF"/>
                <w:lang w:val="ru-RU"/>
              </w:rPr>
              <w:lastRenderedPageBreak/>
              <w:t>Устный опрос; тестирование, практическая работа</w:t>
            </w:r>
          </w:p>
        </w:tc>
        <w:tc>
          <w:tcPr>
            <w:tcW w:w="2026" w:type="dxa"/>
          </w:tcPr>
          <w:p w:rsidR="006150A6" w:rsidRDefault="00D40CAC" w:rsidP="003B0FE5">
            <w:pPr>
              <w:rPr>
                <w:rFonts w:ascii="Times New Roman" w:hAnsi="Times New Roman" w:cs="Times New Roman"/>
                <w:lang w:val="ru-RU"/>
              </w:rPr>
            </w:pPr>
            <w:hyperlink r:id="rId10"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scool</w:t>
              </w:r>
              <w:proofErr w:type="spellEnd"/>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edu</w:t>
              </w:r>
              <w:proofErr w:type="spellEnd"/>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ru</w:t>
              </w:r>
              <w:proofErr w:type="spellEnd"/>
            </w:hyperlink>
          </w:p>
          <w:p w:rsidR="006150A6" w:rsidRDefault="006150A6" w:rsidP="003B0FE5">
            <w:pPr>
              <w:rPr>
                <w:rFonts w:ascii="Times New Roman" w:hAnsi="Times New Roman" w:cs="Times New Roman"/>
                <w:lang w:val="ru-RU"/>
              </w:rPr>
            </w:pPr>
          </w:p>
          <w:p w:rsidR="006150A6" w:rsidRPr="00263C0B" w:rsidRDefault="00D40CAC" w:rsidP="003B0FE5">
            <w:pPr>
              <w:autoSpaceDE w:val="0"/>
              <w:autoSpaceDN w:val="0"/>
              <w:rPr>
                <w:rFonts w:ascii="Times New Roman" w:hAnsi="Times New Roman" w:cs="Times New Roman"/>
                <w:b/>
                <w:lang w:val="ru-RU"/>
              </w:rPr>
            </w:pPr>
            <w:hyperlink r:id="rId11"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D40CAC" w:rsidP="003B0FE5">
            <w:pPr>
              <w:rPr>
                <w:rFonts w:ascii="Times New Roman" w:hAnsi="Times New Roman" w:cs="Times New Roman"/>
                <w:lang w:val="ru-RU"/>
              </w:rPr>
            </w:pPr>
            <w:hyperlink r:id="rId12"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E10F70">
        <w:trPr>
          <w:trHeight w:val="557"/>
        </w:trPr>
        <w:tc>
          <w:tcPr>
            <w:tcW w:w="4077" w:type="dxa"/>
            <w:gridSpan w:val="4"/>
          </w:tcPr>
          <w:p w:rsidR="006150A6" w:rsidRPr="00263C0B" w:rsidRDefault="006150A6" w:rsidP="00CB1789">
            <w:pPr>
              <w:autoSpaceDE w:val="0"/>
              <w:autoSpaceDN w:val="0"/>
              <w:rPr>
                <w:rFonts w:ascii="Times New Roman" w:eastAsia="Times New Roman" w:hAnsi="Times New Roman" w:cs="Times New Roman"/>
                <w:color w:val="000000"/>
                <w:w w:val="97"/>
                <w:lang w:val="ru-RU"/>
              </w:rPr>
            </w:pPr>
            <w:proofErr w:type="spellStart"/>
            <w:r w:rsidRPr="00263C0B">
              <w:rPr>
                <w:rFonts w:ascii="Times New Roman" w:eastAsia="Times New Roman" w:hAnsi="Times New Roman" w:cs="Times New Roman"/>
                <w:color w:val="000000"/>
                <w:w w:val="97"/>
              </w:rPr>
              <w:t>Итого</w:t>
            </w:r>
            <w:proofErr w:type="spellEnd"/>
            <w:r w:rsidRPr="00263C0B">
              <w:rPr>
                <w:rFonts w:ascii="Times New Roman" w:eastAsia="Times New Roman" w:hAnsi="Times New Roman" w:cs="Times New Roman"/>
                <w:color w:val="000000"/>
                <w:w w:val="97"/>
              </w:rPr>
              <w:t xml:space="preserve"> </w:t>
            </w:r>
            <w:proofErr w:type="spellStart"/>
            <w:r w:rsidRPr="00263C0B">
              <w:rPr>
                <w:rFonts w:ascii="Times New Roman" w:eastAsia="Times New Roman" w:hAnsi="Times New Roman" w:cs="Times New Roman"/>
                <w:color w:val="000000"/>
                <w:w w:val="97"/>
              </w:rPr>
              <w:t>по</w:t>
            </w:r>
            <w:proofErr w:type="spellEnd"/>
            <w:r w:rsidRPr="00263C0B">
              <w:rPr>
                <w:rFonts w:ascii="Times New Roman" w:eastAsia="Times New Roman" w:hAnsi="Times New Roman" w:cs="Times New Roman"/>
                <w:color w:val="000000"/>
                <w:w w:val="97"/>
              </w:rPr>
              <w:t xml:space="preserve"> </w:t>
            </w:r>
            <w:proofErr w:type="spellStart"/>
            <w:r w:rsidRPr="00263C0B">
              <w:rPr>
                <w:rFonts w:ascii="Times New Roman" w:eastAsia="Times New Roman" w:hAnsi="Times New Roman" w:cs="Times New Roman"/>
                <w:color w:val="000000"/>
                <w:w w:val="97"/>
              </w:rPr>
              <w:t>разделу</w:t>
            </w:r>
            <w:proofErr w:type="spellEnd"/>
            <w:r w:rsidRPr="00263C0B">
              <w:rPr>
                <w:rFonts w:ascii="Times New Roman" w:eastAsia="Times New Roman" w:hAnsi="Times New Roman" w:cs="Times New Roman"/>
                <w:color w:val="000000"/>
                <w:w w:val="97"/>
                <w:lang w:val="ru-RU"/>
              </w:rPr>
              <w:t>:</w:t>
            </w: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6</w:t>
            </w:r>
          </w:p>
        </w:tc>
        <w:tc>
          <w:tcPr>
            <w:tcW w:w="10932" w:type="dxa"/>
            <w:gridSpan w:val="7"/>
          </w:tcPr>
          <w:p w:rsidR="006150A6" w:rsidRPr="00263C0B" w:rsidRDefault="006150A6" w:rsidP="00CB1789">
            <w:pPr>
              <w:autoSpaceDE w:val="0"/>
              <w:autoSpaceDN w:val="0"/>
              <w:rPr>
                <w:rFonts w:ascii="Times New Roman" w:hAnsi="Times New Roman" w:cs="Times New Roman"/>
                <w:b/>
                <w:lang w:val="ru-RU"/>
              </w:rPr>
            </w:pPr>
          </w:p>
        </w:tc>
      </w:tr>
      <w:tr w:rsidR="006150A6" w:rsidRPr="00D40CAC" w:rsidTr="00E04641">
        <w:trPr>
          <w:trHeight w:val="557"/>
        </w:trPr>
        <w:tc>
          <w:tcPr>
            <w:tcW w:w="4077" w:type="dxa"/>
            <w:gridSpan w:val="4"/>
          </w:tcPr>
          <w:p w:rsidR="006150A6" w:rsidRPr="002F5A59" w:rsidRDefault="006150A6" w:rsidP="002F3750">
            <w:pPr>
              <w:autoSpaceDE w:val="0"/>
              <w:autoSpaceDN w:val="0"/>
              <w:jc w:val="center"/>
              <w:rPr>
                <w:rFonts w:ascii="Times New Roman" w:hAnsi="Times New Roman" w:cs="Times New Roman"/>
                <w:sz w:val="24"/>
                <w:szCs w:val="24"/>
                <w:lang w:val="ru-RU"/>
              </w:rPr>
            </w:pPr>
            <w:r w:rsidRPr="002F3750">
              <w:rPr>
                <w:rFonts w:ascii="Times New Roman" w:eastAsia="Times New Roman" w:hAnsi="Times New Roman" w:cs="Times New Roman"/>
                <w:b/>
                <w:color w:val="000000"/>
                <w:w w:val="97"/>
                <w:lang w:val="ru-RU"/>
              </w:rPr>
              <w:t xml:space="preserve">Раздел 3. </w:t>
            </w:r>
            <w:r w:rsidRPr="002F5A59">
              <w:rPr>
                <w:rFonts w:ascii="Times New Roman" w:hAnsi="Times New Roman" w:cs="Times New Roman"/>
                <w:b/>
                <w:sz w:val="24"/>
                <w:szCs w:val="24"/>
                <w:lang w:val="ru-RU"/>
              </w:rPr>
              <w:t>«Духовно-нравственное богатство личности»</w:t>
            </w:r>
          </w:p>
          <w:p w:rsidR="006150A6" w:rsidRPr="002F3750" w:rsidRDefault="006150A6" w:rsidP="00CB1789">
            <w:pPr>
              <w:autoSpaceDE w:val="0"/>
              <w:autoSpaceDN w:val="0"/>
              <w:rPr>
                <w:rFonts w:ascii="Times New Roman" w:eastAsia="Times New Roman" w:hAnsi="Times New Roman" w:cs="Times New Roman"/>
                <w:color w:val="000000"/>
                <w:w w:val="97"/>
                <w:lang w:val="ru-RU"/>
              </w:rPr>
            </w:pPr>
          </w:p>
        </w:tc>
        <w:tc>
          <w:tcPr>
            <w:tcW w:w="11907" w:type="dxa"/>
            <w:gridSpan w:val="8"/>
          </w:tcPr>
          <w:p w:rsidR="006150A6" w:rsidRPr="00263C0B" w:rsidRDefault="006150A6" w:rsidP="00CB1789">
            <w:pPr>
              <w:autoSpaceDE w:val="0"/>
              <w:autoSpaceDN w:val="0"/>
              <w:rPr>
                <w:rFonts w:ascii="Times New Roman" w:hAnsi="Times New Roman" w:cs="Times New Roman"/>
                <w:b/>
                <w:lang w:val="ru-RU"/>
              </w:rPr>
            </w:pPr>
          </w:p>
        </w:tc>
      </w:tr>
      <w:tr w:rsidR="006150A6" w:rsidRPr="006D561F" w:rsidTr="00DD4791">
        <w:trPr>
          <w:trHeight w:val="3247"/>
        </w:trPr>
        <w:tc>
          <w:tcPr>
            <w:tcW w:w="525" w:type="dxa"/>
          </w:tcPr>
          <w:p w:rsidR="006150A6" w:rsidRPr="00263C0B" w:rsidRDefault="006150A6" w:rsidP="00CB1789">
            <w:pPr>
              <w:autoSpaceDE w:val="0"/>
              <w:autoSpaceDN w:val="0"/>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lang w:val="ru-RU"/>
              </w:rPr>
              <w:t>3.1</w:t>
            </w:r>
          </w:p>
        </w:tc>
        <w:tc>
          <w:tcPr>
            <w:tcW w:w="3552" w:type="dxa"/>
            <w:gridSpan w:val="3"/>
          </w:tcPr>
          <w:p w:rsidR="006150A6" w:rsidRPr="002F5A59" w:rsidRDefault="006150A6" w:rsidP="002F3750">
            <w:pPr>
              <w:autoSpaceDE w:val="0"/>
              <w:autoSpaceDN w:val="0"/>
              <w:rPr>
                <w:rFonts w:ascii="Times New Roman" w:hAnsi="Times New Roman" w:cs="Times New Roman"/>
                <w:sz w:val="24"/>
                <w:szCs w:val="24"/>
                <w:lang w:val="ru-RU"/>
              </w:rPr>
            </w:pPr>
            <w:r w:rsidRPr="002F5A59">
              <w:rPr>
                <w:rFonts w:ascii="Times New Roman" w:hAnsi="Times New Roman" w:cs="Times New Roman"/>
                <w:b/>
                <w:sz w:val="24"/>
                <w:szCs w:val="24"/>
                <w:lang w:val="ru-RU"/>
              </w:rPr>
              <w:t>«Духовно-нравственное богатство личности»</w:t>
            </w:r>
          </w:p>
          <w:p w:rsidR="006150A6" w:rsidRPr="00263C0B" w:rsidRDefault="006150A6" w:rsidP="00CB1789">
            <w:pPr>
              <w:autoSpaceDE w:val="0"/>
              <w:autoSpaceDN w:val="0"/>
              <w:rPr>
                <w:rFonts w:ascii="Times New Roman" w:eastAsia="Times New Roman" w:hAnsi="Times New Roman" w:cs="Times New Roman"/>
                <w:b/>
                <w:color w:val="000000"/>
                <w:w w:val="97"/>
                <w:lang w:val="ru-RU"/>
              </w:rPr>
            </w:pP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3</w:t>
            </w:r>
          </w:p>
        </w:tc>
        <w:tc>
          <w:tcPr>
            <w:tcW w:w="1010"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p>
        </w:tc>
        <w:tc>
          <w:tcPr>
            <w:tcW w:w="1144" w:type="dxa"/>
          </w:tcPr>
          <w:p w:rsidR="006150A6" w:rsidRPr="00263C0B" w:rsidRDefault="006150A6" w:rsidP="00387F6A">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r>
              <w:rPr>
                <w:rFonts w:ascii="Times New Roman" w:eastAsia="Times New Roman" w:hAnsi="Times New Roman" w:cs="Times New Roman"/>
                <w:b/>
                <w:color w:val="000000"/>
                <w:w w:val="97"/>
                <w:lang w:val="ru-RU"/>
              </w:rPr>
              <w:t>5</w:t>
            </w:r>
          </w:p>
        </w:tc>
        <w:tc>
          <w:tcPr>
            <w:tcW w:w="1124" w:type="dxa"/>
          </w:tcPr>
          <w:p w:rsidR="006150A6" w:rsidRPr="00263C0B" w:rsidRDefault="006150A6" w:rsidP="00CB1789">
            <w:pPr>
              <w:autoSpaceDE w:val="0"/>
              <w:autoSpaceDN w:val="0"/>
              <w:rPr>
                <w:rFonts w:ascii="Times New Roman" w:hAnsi="Times New Roman" w:cs="Times New Roman"/>
                <w:b/>
                <w:lang w:val="ru-RU"/>
              </w:rPr>
            </w:pPr>
          </w:p>
        </w:tc>
        <w:tc>
          <w:tcPr>
            <w:tcW w:w="3969" w:type="dxa"/>
          </w:tcPr>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знать и понимать значение термина «человек» в контексте духовно-нравственной культуры;</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уметь обосновать взаимосвязь и взаимообусловленность человека и общества, человека и культуры;</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понимать и объяснять различия между обоснованием термина «личность» в быту, в контексте культуры и творчества;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 знать, что такое гуманизм, иметь представление о его источниках в культуре. </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знать значение термина «творчество» в нескольких аспектах и понимать границы их применимости;</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осознавать и доказывать важность морально- нравственных ограничений в творчестве;</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обосновывать важность творчества как реализацию духовно-нравственных ценностей человека;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доказывать детерминированность творчества культурой своего этноса;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xml:space="preserve">- знать и уметь объяснить взаимосвязь </w:t>
            </w:r>
            <w:r w:rsidRPr="00DD4791">
              <w:rPr>
                <w:rFonts w:ascii="Times New Roman" w:hAnsi="Times New Roman" w:cs="Times New Roman"/>
                <w:sz w:val="20"/>
                <w:szCs w:val="20"/>
                <w:lang w:val="ru-RU"/>
              </w:rPr>
              <w:lastRenderedPageBreak/>
              <w:t>труда и творчества.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знать и уметь объяснить значение и роль морали и нравственности в жизни человека;</w:t>
            </w:r>
          </w:p>
          <w:p w:rsidR="006150A6" w:rsidRPr="00DD4791" w:rsidRDefault="006150A6" w:rsidP="00DD4791">
            <w:pPr>
              <w:autoSpaceDE w:val="0"/>
              <w:autoSpaceDN w:val="0"/>
              <w:ind w:left="180" w:right="-14"/>
              <w:jc w:val="both"/>
              <w:rPr>
                <w:rFonts w:ascii="Times New Roman" w:hAnsi="Times New Roman" w:cs="Times New Roman"/>
                <w:sz w:val="20"/>
                <w:szCs w:val="20"/>
                <w:lang w:val="ru-RU"/>
              </w:rPr>
            </w:pPr>
            <w:r w:rsidRPr="00DD4791">
              <w:rPr>
                <w:rFonts w:ascii="Times New Roman" w:hAnsi="Times New Roman" w:cs="Times New Roman"/>
                <w:sz w:val="20"/>
                <w:szCs w:val="20"/>
                <w:lang w:val="ru-RU"/>
              </w:rPr>
              <w:t>- обосновывать происхождение духовных ценностей, понимание идеалов добра и зла;</w:t>
            </w:r>
          </w:p>
          <w:p w:rsidR="006150A6" w:rsidRPr="00263C0B" w:rsidRDefault="006150A6" w:rsidP="00DD4791">
            <w:pPr>
              <w:autoSpaceDE w:val="0"/>
              <w:autoSpaceDN w:val="0"/>
              <w:ind w:left="180" w:right="-14"/>
              <w:jc w:val="both"/>
              <w:rPr>
                <w:rFonts w:ascii="Times New Roman" w:hAnsi="Times New Roman" w:cs="Times New Roman"/>
                <w:b/>
                <w:lang w:val="ru-RU"/>
              </w:rPr>
            </w:pPr>
            <w:r w:rsidRPr="00DD4791">
              <w:rPr>
                <w:rFonts w:ascii="Times New Roman" w:hAnsi="Times New Roman" w:cs="Times New Roman"/>
                <w:sz w:val="20"/>
                <w:szCs w:val="20"/>
                <w:lang w:val="ru-RU"/>
              </w:rPr>
              <w:t xml:space="preserve">- понимать и уметь показывать на примерах значение таких ценностей, как «взаимопомощь», «сострадание», «милосердие», «любовь», «дружба», «коллективизм», «патриотизм», «любовь к близким». </w:t>
            </w:r>
          </w:p>
        </w:tc>
        <w:tc>
          <w:tcPr>
            <w:tcW w:w="1659" w:type="dxa"/>
            <w:gridSpan w:val="2"/>
          </w:tcPr>
          <w:p w:rsidR="006150A6" w:rsidRPr="00263C0B" w:rsidRDefault="006150A6" w:rsidP="00CB1789">
            <w:pPr>
              <w:autoSpaceDE w:val="0"/>
              <w:autoSpaceDN w:val="0"/>
              <w:rPr>
                <w:rFonts w:ascii="Times New Roman" w:hAnsi="Times New Roman" w:cs="Times New Roman"/>
                <w:color w:val="000000"/>
                <w:shd w:val="clear" w:color="auto" w:fill="FFFFFF"/>
                <w:lang w:val="ru-RU"/>
              </w:rPr>
            </w:pPr>
            <w:r w:rsidRPr="00263C0B">
              <w:rPr>
                <w:rFonts w:ascii="Times New Roman" w:hAnsi="Times New Roman" w:cs="Times New Roman"/>
                <w:color w:val="000000"/>
                <w:shd w:val="clear" w:color="auto" w:fill="FFFFFF"/>
                <w:lang w:val="ru-RU"/>
              </w:rPr>
              <w:lastRenderedPageBreak/>
              <w:t>Устный опрос; тестирование,</w:t>
            </w:r>
          </w:p>
          <w:p w:rsidR="006150A6" w:rsidRPr="00263C0B" w:rsidRDefault="006150A6" w:rsidP="00CB1789">
            <w:pPr>
              <w:autoSpaceDE w:val="0"/>
              <w:autoSpaceDN w:val="0"/>
              <w:rPr>
                <w:rFonts w:ascii="Times New Roman" w:hAnsi="Times New Roman" w:cs="Times New Roman"/>
                <w:b/>
                <w:lang w:val="ru-RU"/>
              </w:rPr>
            </w:pPr>
            <w:r w:rsidRPr="00263C0B">
              <w:rPr>
                <w:rFonts w:ascii="Times New Roman" w:hAnsi="Times New Roman" w:cs="Times New Roman"/>
                <w:color w:val="000000"/>
                <w:shd w:val="clear" w:color="auto" w:fill="FFFFFF"/>
                <w:lang w:val="ru-RU"/>
              </w:rPr>
              <w:t xml:space="preserve">практическая работа </w:t>
            </w:r>
          </w:p>
        </w:tc>
        <w:tc>
          <w:tcPr>
            <w:tcW w:w="2026" w:type="dxa"/>
          </w:tcPr>
          <w:p w:rsidR="006150A6" w:rsidRDefault="00D40CAC" w:rsidP="003B0FE5">
            <w:pPr>
              <w:rPr>
                <w:rFonts w:ascii="Times New Roman" w:hAnsi="Times New Roman" w:cs="Times New Roman"/>
                <w:lang w:val="ru-RU"/>
              </w:rPr>
            </w:pPr>
            <w:hyperlink r:id="rId13"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scool</w:t>
              </w:r>
              <w:proofErr w:type="spellEnd"/>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edu</w:t>
              </w:r>
              <w:proofErr w:type="spellEnd"/>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ru</w:t>
              </w:r>
              <w:proofErr w:type="spellEnd"/>
            </w:hyperlink>
          </w:p>
          <w:p w:rsidR="006150A6" w:rsidRDefault="006150A6" w:rsidP="003B0FE5">
            <w:pPr>
              <w:rPr>
                <w:rFonts w:ascii="Times New Roman" w:hAnsi="Times New Roman" w:cs="Times New Roman"/>
                <w:lang w:val="ru-RU"/>
              </w:rPr>
            </w:pPr>
          </w:p>
          <w:p w:rsidR="006150A6" w:rsidRPr="00263C0B" w:rsidRDefault="00D40CAC" w:rsidP="003B0FE5">
            <w:pPr>
              <w:autoSpaceDE w:val="0"/>
              <w:autoSpaceDN w:val="0"/>
              <w:rPr>
                <w:rFonts w:ascii="Times New Roman" w:hAnsi="Times New Roman" w:cs="Times New Roman"/>
                <w:b/>
                <w:lang w:val="ru-RU"/>
              </w:rPr>
            </w:pPr>
            <w:hyperlink r:id="rId14"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D40CAC" w:rsidP="003B0FE5">
            <w:pPr>
              <w:rPr>
                <w:rFonts w:ascii="Times New Roman" w:hAnsi="Times New Roman" w:cs="Times New Roman"/>
                <w:lang w:val="ru-RU"/>
              </w:rPr>
            </w:pPr>
            <w:hyperlink r:id="rId15"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E10F70">
        <w:trPr>
          <w:trHeight w:val="557"/>
        </w:trPr>
        <w:tc>
          <w:tcPr>
            <w:tcW w:w="4077" w:type="dxa"/>
            <w:gridSpan w:val="4"/>
          </w:tcPr>
          <w:p w:rsidR="006150A6" w:rsidRPr="00263C0B" w:rsidRDefault="006150A6" w:rsidP="00E10F70">
            <w:pPr>
              <w:autoSpaceDE w:val="0"/>
              <w:autoSpaceDN w:val="0"/>
              <w:spacing w:before="76" w:line="233" w:lineRule="auto"/>
              <w:ind w:left="72"/>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lang w:val="ru-RU"/>
              </w:rPr>
              <w:t xml:space="preserve">Итого по разделу: </w:t>
            </w: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3</w:t>
            </w:r>
          </w:p>
        </w:tc>
        <w:tc>
          <w:tcPr>
            <w:tcW w:w="10932" w:type="dxa"/>
            <w:gridSpan w:val="7"/>
          </w:tcPr>
          <w:p w:rsidR="006150A6" w:rsidRPr="00263C0B" w:rsidRDefault="006150A6" w:rsidP="00CB1789">
            <w:pPr>
              <w:autoSpaceDE w:val="0"/>
              <w:autoSpaceDN w:val="0"/>
              <w:rPr>
                <w:rFonts w:ascii="Times New Roman" w:hAnsi="Times New Roman" w:cs="Times New Roman"/>
                <w:b/>
                <w:lang w:val="ru-RU"/>
              </w:rPr>
            </w:pPr>
          </w:p>
        </w:tc>
      </w:tr>
      <w:tr w:rsidR="006150A6" w:rsidRPr="00263C0B" w:rsidTr="00E04641">
        <w:trPr>
          <w:trHeight w:val="557"/>
        </w:trPr>
        <w:tc>
          <w:tcPr>
            <w:tcW w:w="15984" w:type="dxa"/>
            <w:gridSpan w:val="12"/>
          </w:tcPr>
          <w:p w:rsidR="006150A6" w:rsidRDefault="006150A6" w:rsidP="002F3750">
            <w:pPr>
              <w:autoSpaceDE w:val="0"/>
              <w:autoSpaceDN w:val="0"/>
              <w:rPr>
                <w:rFonts w:ascii="Times New Roman" w:hAnsi="Times New Roman" w:cs="Times New Roman"/>
                <w:b/>
                <w:sz w:val="24"/>
                <w:szCs w:val="24"/>
                <w:lang w:val="ru-RU"/>
              </w:rPr>
            </w:pPr>
            <w:proofErr w:type="spellStart"/>
            <w:r w:rsidRPr="00263C0B">
              <w:rPr>
                <w:rFonts w:ascii="Times New Roman" w:eastAsia="Times New Roman" w:hAnsi="Times New Roman" w:cs="Times New Roman"/>
                <w:b/>
                <w:color w:val="000000"/>
                <w:w w:val="97"/>
              </w:rPr>
              <w:t>Раздел</w:t>
            </w:r>
            <w:proofErr w:type="spellEnd"/>
            <w:r w:rsidRPr="00263C0B">
              <w:rPr>
                <w:rFonts w:ascii="Times New Roman" w:eastAsia="Times New Roman" w:hAnsi="Times New Roman" w:cs="Times New Roman"/>
                <w:b/>
                <w:color w:val="000000"/>
                <w:w w:val="97"/>
              </w:rPr>
              <w:t xml:space="preserve"> 4. </w:t>
            </w:r>
            <w:r w:rsidRPr="002F5A59">
              <w:rPr>
                <w:rFonts w:ascii="Times New Roman" w:hAnsi="Times New Roman" w:cs="Times New Roman"/>
                <w:b/>
                <w:sz w:val="24"/>
                <w:szCs w:val="24"/>
                <w:lang w:val="ru-RU"/>
              </w:rPr>
              <w:t>«Культурное единство России»</w:t>
            </w:r>
            <w:r>
              <w:rPr>
                <w:rFonts w:ascii="Times New Roman" w:hAnsi="Times New Roman" w:cs="Times New Roman"/>
                <w:b/>
                <w:sz w:val="24"/>
                <w:szCs w:val="24"/>
                <w:lang w:val="ru-RU"/>
              </w:rPr>
              <w:t xml:space="preserve">  </w:t>
            </w:r>
          </w:p>
          <w:p w:rsidR="006150A6" w:rsidRPr="00263C0B" w:rsidRDefault="006150A6" w:rsidP="002F3750">
            <w:pPr>
              <w:autoSpaceDE w:val="0"/>
              <w:autoSpaceDN w:val="0"/>
              <w:jc w:val="both"/>
              <w:rPr>
                <w:rFonts w:ascii="Times New Roman" w:hAnsi="Times New Roman" w:cs="Times New Roman"/>
                <w:b/>
                <w:lang w:val="ru-RU"/>
              </w:rPr>
            </w:pPr>
          </w:p>
        </w:tc>
      </w:tr>
      <w:tr w:rsidR="006150A6" w:rsidRPr="006D561F" w:rsidTr="00E04641">
        <w:trPr>
          <w:trHeight w:val="557"/>
        </w:trPr>
        <w:tc>
          <w:tcPr>
            <w:tcW w:w="525" w:type="dxa"/>
          </w:tcPr>
          <w:p w:rsidR="006150A6" w:rsidRPr="00263C0B" w:rsidRDefault="006150A6" w:rsidP="00CB1789">
            <w:pPr>
              <w:autoSpaceDE w:val="0"/>
              <w:autoSpaceDN w:val="0"/>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lang w:val="ru-RU"/>
              </w:rPr>
              <w:t>4.1</w:t>
            </w:r>
          </w:p>
        </w:tc>
        <w:tc>
          <w:tcPr>
            <w:tcW w:w="3552" w:type="dxa"/>
            <w:gridSpan w:val="3"/>
          </w:tcPr>
          <w:p w:rsidR="006150A6" w:rsidRDefault="006150A6" w:rsidP="002F3750">
            <w:pPr>
              <w:autoSpaceDE w:val="0"/>
              <w:autoSpaceDN w:val="0"/>
              <w:jc w:val="center"/>
              <w:rPr>
                <w:rFonts w:ascii="Times New Roman" w:hAnsi="Times New Roman" w:cs="Times New Roman"/>
                <w:b/>
                <w:sz w:val="24"/>
                <w:szCs w:val="24"/>
                <w:lang w:val="ru-RU"/>
              </w:rPr>
            </w:pPr>
            <w:r w:rsidRPr="002F5A59">
              <w:rPr>
                <w:rFonts w:ascii="Times New Roman" w:hAnsi="Times New Roman" w:cs="Times New Roman"/>
                <w:b/>
                <w:sz w:val="24"/>
                <w:szCs w:val="24"/>
                <w:lang w:val="ru-RU"/>
              </w:rPr>
              <w:t>«Культурное единство России»</w:t>
            </w:r>
            <w:r>
              <w:rPr>
                <w:rFonts w:ascii="Times New Roman" w:hAnsi="Times New Roman" w:cs="Times New Roman"/>
                <w:b/>
                <w:sz w:val="24"/>
                <w:szCs w:val="24"/>
                <w:lang w:val="ru-RU"/>
              </w:rPr>
              <w:t xml:space="preserve">  </w:t>
            </w:r>
          </w:p>
          <w:p w:rsidR="006150A6" w:rsidRPr="00263C0B" w:rsidRDefault="006150A6" w:rsidP="00E10F70">
            <w:pPr>
              <w:autoSpaceDE w:val="0"/>
              <w:autoSpaceDN w:val="0"/>
              <w:spacing w:before="78" w:line="230" w:lineRule="auto"/>
              <w:ind w:left="72"/>
              <w:rPr>
                <w:rFonts w:ascii="Times New Roman" w:hAnsi="Times New Roman" w:cs="Times New Roman"/>
              </w:rPr>
            </w:pPr>
          </w:p>
        </w:tc>
        <w:tc>
          <w:tcPr>
            <w:tcW w:w="975" w:type="dxa"/>
          </w:tcPr>
          <w:p w:rsidR="006150A6" w:rsidRPr="00263C0B" w:rsidRDefault="006150A6" w:rsidP="002F3750">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13</w:t>
            </w:r>
          </w:p>
        </w:tc>
        <w:tc>
          <w:tcPr>
            <w:tcW w:w="1010"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p>
        </w:tc>
        <w:tc>
          <w:tcPr>
            <w:tcW w:w="1144"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w:t>
            </w:r>
          </w:p>
        </w:tc>
        <w:tc>
          <w:tcPr>
            <w:tcW w:w="1124" w:type="dxa"/>
          </w:tcPr>
          <w:p w:rsidR="006150A6" w:rsidRPr="00263C0B" w:rsidRDefault="006150A6" w:rsidP="00CB1789">
            <w:pPr>
              <w:autoSpaceDE w:val="0"/>
              <w:autoSpaceDN w:val="0"/>
              <w:rPr>
                <w:rFonts w:ascii="Times New Roman" w:hAnsi="Times New Roman" w:cs="Times New Roman"/>
                <w:b/>
                <w:lang w:val="ru-RU"/>
              </w:rPr>
            </w:pPr>
          </w:p>
        </w:tc>
        <w:tc>
          <w:tcPr>
            <w:tcW w:w="3969" w:type="dxa"/>
          </w:tcPr>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xml:space="preserve">-понимать и уметь объяснять суть термина «история», знать основные исторические периоды и уметь выделять их сущностные черты; </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иметь представление о значении и функциях изучения истории;</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осознавать историю своей семьи и народа как часть мирового исторического процесса.</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xml:space="preserve">- знать о существовании связи между историческими событиями и культурой. Обосновывать важность изучения истории как духовно- нравственного долга гражданина и патриота. </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-знать и понимать отличия литературы от других видов художественного творчества;</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xml:space="preserve">- рассказывать об особенностях литературного повествования, выделять простые выразительные средства литературного языка; </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-обосновывать и доказывать важность литературы как культурного явления, как формы трансляции культурных ценностей;</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lastRenderedPageBreak/>
              <w:t xml:space="preserve">- находить и обозначать средства выражения морального и нравственного смысла в литературных произведениях. </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иметь представление о значении терминов «взаимодействие культур», «культурный обмен» как формах распространения и обогащения духовно-нравственных идеалов общества;</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понимать и обосновывать важность сохранения культурного наследия;</w:t>
            </w:r>
          </w:p>
          <w:p w:rsidR="006150A6" w:rsidRPr="00962D68" w:rsidRDefault="006150A6" w:rsidP="00962D68">
            <w:pPr>
              <w:autoSpaceDE w:val="0"/>
              <w:autoSpaceDN w:val="0"/>
              <w:ind w:left="180" w:right="-14"/>
              <w:jc w:val="both"/>
              <w:rPr>
                <w:rFonts w:ascii="Times New Roman" w:hAnsi="Times New Roman" w:cs="Times New Roman"/>
                <w:sz w:val="20"/>
                <w:szCs w:val="20"/>
                <w:lang w:val="ru-RU"/>
              </w:rPr>
            </w:pPr>
            <w:r w:rsidRPr="00962D68">
              <w:rPr>
                <w:rFonts w:ascii="Times New Roman" w:hAnsi="Times New Roman" w:cs="Times New Roman"/>
                <w:sz w:val="20"/>
                <w:szCs w:val="20"/>
                <w:lang w:val="ru-RU"/>
              </w:rPr>
              <w:t>- знать, что такое глобализация, уметь приводить примеры межкультурной коммуникации как способа формирования общих духовно-нравственных ценностей.</w:t>
            </w:r>
          </w:p>
          <w:p w:rsidR="006150A6" w:rsidRPr="00263C0B" w:rsidRDefault="006150A6" w:rsidP="00CB1789">
            <w:pPr>
              <w:autoSpaceDE w:val="0"/>
              <w:autoSpaceDN w:val="0"/>
              <w:rPr>
                <w:rFonts w:ascii="Times New Roman" w:hAnsi="Times New Roman" w:cs="Times New Roman"/>
                <w:b/>
                <w:lang w:val="ru-RU"/>
              </w:rPr>
            </w:pPr>
          </w:p>
        </w:tc>
        <w:tc>
          <w:tcPr>
            <w:tcW w:w="1659" w:type="dxa"/>
            <w:gridSpan w:val="2"/>
          </w:tcPr>
          <w:p w:rsidR="006150A6" w:rsidRPr="00263C0B" w:rsidRDefault="006150A6" w:rsidP="00FE1858">
            <w:pPr>
              <w:autoSpaceDE w:val="0"/>
              <w:autoSpaceDN w:val="0"/>
              <w:rPr>
                <w:rFonts w:ascii="Times New Roman" w:hAnsi="Times New Roman" w:cs="Times New Roman"/>
                <w:lang w:val="ru-RU"/>
              </w:rPr>
            </w:pPr>
            <w:r w:rsidRPr="00263C0B">
              <w:rPr>
                <w:rFonts w:ascii="Times New Roman" w:hAnsi="Times New Roman" w:cs="Times New Roman"/>
                <w:lang w:val="ru-RU"/>
              </w:rPr>
              <w:lastRenderedPageBreak/>
              <w:t>Устный опрос,</w:t>
            </w:r>
          </w:p>
          <w:p w:rsidR="006150A6" w:rsidRPr="00263C0B" w:rsidRDefault="006150A6" w:rsidP="00FE1858">
            <w:pPr>
              <w:autoSpaceDE w:val="0"/>
              <w:autoSpaceDN w:val="0"/>
              <w:rPr>
                <w:rFonts w:ascii="Times New Roman" w:hAnsi="Times New Roman" w:cs="Times New Roman"/>
                <w:lang w:val="ru-RU"/>
              </w:rPr>
            </w:pPr>
            <w:r w:rsidRPr="00263C0B">
              <w:rPr>
                <w:rFonts w:ascii="Times New Roman" w:hAnsi="Times New Roman" w:cs="Times New Roman"/>
                <w:lang w:val="ru-RU"/>
              </w:rPr>
              <w:t>Письменный контроль,</w:t>
            </w:r>
          </w:p>
          <w:p w:rsidR="006150A6" w:rsidRPr="00263C0B" w:rsidRDefault="006150A6" w:rsidP="00FE1858">
            <w:pPr>
              <w:autoSpaceDE w:val="0"/>
              <w:autoSpaceDN w:val="0"/>
              <w:rPr>
                <w:rFonts w:ascii="Times New Roman" w:hAnsi="Times New Roman" w:cs="Times New Roman"/>
                <w:b/>
                <w:lang w:val="ru-RU"/>
              </w:rPr>
            </w:pPr>
            <w:r w:rsidRPr="00263C0B">
              <w:rPr>
                <w:rFonts w:ascii="Times New Roman" w:hAnsi="Times New Roman" w:cs="Times New Roman"/>
                <w:lang w:val="ru-RU"/>
              </w:rPr>
              <w:t>тестирование</w:t>
            </w:r>
          </w:p>
        </w:tc>
        <w:tc>
          <w:tcPr>
            <w:tcW w:w="2026" w:type="dxa"/>
          </w:tcPr>
          <w:p w:rsidR="006150A6" w:rsidRDefault="00D40CAC" w:rsidP="003B0FE5">
            <w:pPr>
              <w:rPr>
                <w:rFonts w:ascii="Times New Roman" w:hAnsi="Times New Roman" w:cs="Times New Roman"/>
                <w:lang w:val="ru-RU"/>
              </w:rPr>
            </w:pPr>
            <w:hyperlink r:id="rId16"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scool</w:t>
              </w:r>
              <w:proofErr w:type="spellEnd"/>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edu</w:t>
              </w:r>
              <w:proofErr w:type="spellEnd"/>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ru</w:t>
              </w:r>
              <w:proofErr w:type="spellEnd"/>
            </w:hyperlink>
          </w:p>
          <w:p w:rsidR="006150A6" w:rsidRDefault="006150A6" w:rsidP="003B0FE5">
            <w:pPr>
              <w:rPr>
                <w:rFonts w:ascii="Times New Roman" w:hAnsi="Times New Roman" w:cs="Times New Roman"/>
                <w:lang w:val="ru-RU"/>
              </w:rPr>
            </w:pPr>
          </w:p>
          <w:p w:rsidR="006150A6" w:rsidRPr="00263C0B" w:rsidRDefault="00D40CAC" w:rsidP="003B0FE5">
            <w:pPr>
              <w:autoSpaceDE w:val="0"/>
              <w:autoSpaceDN w:val="0"/>
              <w:rPr>
                <w:rFonts w:ascii="Times New Roman" w:hAnsi="Times New Roman" w:cs="Times New Roman"/>
                <w:b/>
                <w:lang w:val="ru-RU"/>
              </w:rPr>
            </w:pPr>
            <w:hyperlink r:id="rId17"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D40CAC" w:rsidP="003B0FE5">
            <w:pPr>
              <w:rPr>
                <w:rFonts w:ascii="Times New Roman" w:hAnsi="Times New Roman" w:cs="Times New Roman"/>
                <w:lang w:val="ru-RU"/>
              </w:rPr>
            </w:pPr>
            <w:hyperlink r:id="rId18"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E10F70">
        <w:trPr>
          <w:trHeight w:val="557"/>
        </w:trPr>
        <w:tc>
          <w:tcPr>
            <w:tcW w:w="4077" w:type="dxa"/>
            <w:gridSpan w:val="4"/>
          </w:tcPr>
          <w:p w:rsidR="006150A6" w:rsidRPr="00263C0B" w:rsidRDefault="006150A6" w:rsidP="00E10F70">
            <w:pPr>
              <w:autoSpaceDE w:val="0"/>
              <w:autoSpaceDN w:val="0"/>
              <w:spacing w:before="76" w:line="233" w:lineRule="auto"/>
              <w:ind w:left="72"/>
              <w:rPr>
                <w:rFonts w:ascii="Times New Roman" w:eastAsia="Times New Roman" w:hAnsi="Times New Roman" w:cs="Times New Roman"/>
                <w:color w:val="000000"/>
                <w:w w:val="97"/>
              </w:rPr>
            </w:pPr>
            <w:r w:rsidRPr="00263C0B">
              <w:rPr>
                <w:rFonts w:ascii="Times New Roman" w:eastAsia="Times New Roman" w:hAnsi="Times New Roman" w:cs="Times New Roman"/>
                <w:color w:val="000000"/>
                <w:w w:val="97"/>
                <w:lang w:val="ru-RU"/>
              </w:rPr>
              <w:t>Итого по разделу:</w:t>
            </w: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13</w:t>
            </w:r>
          </w:p>
        </w:tc>
        <w:tc>
          <w:tcPr>
            <w:tcW w:w="10932" w:type="dxa"/>
            <w:gridSpan w:val="7"/>
          </w:tcPr>
          <w:p w:rsidR="006150A6" w:rsidRPr="00263C0B" w:rsidRDefault="006150A6" w:rsidP="00CB1789">
            <w:pPr>
              <w:autoSpaceDE w:val="0"/>
              <w:autoSpaceDN w:val="0"/>
              <w:rPr>
                <w:rFonts w:ascii="Times New Roman" w:hAnsi="Times New Roman" w:cs="Times New Roman"/>
                <w:b/>
                <w:lang w:val="ru-RU"/>
              </w:rPr>
            </w:pPr>
          </w:p>
        </w:tc>
      </w:tr>
      <w:tr w:rsidR="006150A6" w:rsidRPr="00263C0B" w:rsidTr="00E10F70">
        <w:trPr>
          <w:trHeight w:val="557"/>
        </w:trPr>
        <w:tc>
          <w:tcPr>
            <w:tcW w:w="15984" w:type="dxa"/>
            <w:gridSpan w:val="12"/>
          </w:tcPr>
          <w:p w:rsidR="006150A6" w:rsidRPr="00263C0B" w:rsidRDefault="006150A6" w:rsidP="002F3750">
            <w:pPr>
              <w:autoSpaceDE w:val="0"/>
              <w:autoSpaceDN w:val="0"/>
              <w:rPr>
                <w:rFonts w:ascii="Times New Roman" w:hAnsi="Times New Roman" w:cs="Times New Roman"/>
                <w:b/>
                <w:lang w:val="ru-RU"/>
              </w:rPr>
            </w:pPr>
            <w:proofErr w:type="spellStart"/>
            <w:r w:rsidRPr="00263C0B">
              <w:rPr>
                <w:rFonts w:ascii="Times New Roman" w:eastAsia="Times New Roman" w:hAnsi="Times New Roman" w:cs="Times New Roman"/>
                <w:color w:val="000000"/>
                <w:w w:val="97"/>
              </w:rPr>
              <w:t>Раздел</w:t>
            </w:r>
            <w:proofErr w:type="spellEnd"/>
            <w:r w:rsidRPr="00263C0B">
              <w:rPr>
                <w:rFonts w:ascii="Times New Roman" w:eastAsia="Times New Roman" w:hAnsi="Times New Roman" w:cs="Times New Roman"/>
                <w:color w:val="000000"/>
                <w:w w:val="97"/>
              </w:rPr>
              <w:t xml:space="preserve"> </w:t>
            </w:r>
            <w:r>
              <w:rPr>
                <w:rFonts w:ascii="Times New Roman" w:eastAsia="Times New Roman" w:hAnsi="Times New Roman" w:cs="Times New Roman"/>
                <w:color w:val="000000"/>
                <w:w w:val="97"/>
                <w:lang w:val="ru-RU"/>
              </w:rPr>
              <w:t>5</w:t>
            </w:r>
            <w:r w:rsidRPr="00263C0B">
              <w:rPr>
                <w:rFonts w:ascii="Times New Roman" w:eastAsia="Times New Roman" w:hAnsi="Times New Roman" w:cs="Times New Roman"/>
                <w:color w:val="000000"/>
                <w:w w:val="97"/>
              </w:rPr>
              <w:t xml:space="preserve">. </w:t>
            </w:r>
            <w:proofErr w:type="spellStart"/>
            <w:r w:rsidRPr="00263C0B">
              <w:rPr>
                <w:rFonts w:ascii="Times New Roman" w:eastAsia="Times New Roman" w:hAnsi="Times New Roman" w:cs="Times New Roman"/>
                <w:b/>
                <w:color w:val="000000"/>
                <w:w w:val="97"/>
              </w:rPr>
              <w:t>Обобщение</w:t>
            </w:r>
            <w:proofErr w:type="spellEnd"/>
          </w:p>
        </w:tc>
      </w:tr>
      <w:tr w:rsidR="006150A6" w:rsidRPr="00263C0B" w:rsidTr="00E04641">
        <w:trPr>
          <w:trHeight w:val="557"/>
        </w:trPr>
        <w:tc>
          <w:tcPr>
            <w:tcW w:w="525" w:type="dxa"/>
          </w:tcPr>
          <w:p w:rsidR="006150A6" w:rsidRPr="00263C0B" w:rsidRDefault="006150A6" w:rsidP="00CB1789">
            <w:pPr>
              <w:autoSpaceDE w:val="0"/>
              <w:autoSpaceDN w:val="0"/>
              <w:rPr>
                <w:rFonts w:ascii="Times New Roman" w:eastAsia="Times New Roman" w:hAnsi="Times New Roman" w:cs="Times New Roman"/>
                <w:color w:val="000000"/>
                <w:w w:val="97"/>
                <w:lang w:val="ru-RU"/>
              </w:rPr>
            </w:pPr>
            <w:r>
              <w:rPr>
                <w:rFonts w:ascii="Times New Roman" w:eastAsia="Times New Roman" w:hAnsi="Times New Roman" w:cs="Times New Roman"/>
                <w:color w:val="000000"/>
                <w:w w:val="97"/>
                <w:lang w:val="ru-RU"/>
              </w:rPr>
              <w:t>5</w:t>
            </w:r>
            <w:r w:rsidRPr="00263C0B">
              <w:rPr>
                <w:rFonts w:ascii="Times New Roman" w:eastAsia="Times New Roman" w:hAnsi="Times New Roman" w:cs="Times New Roman"/>
                <w:color w:val="000000"/>
                <w:w w:val="97"/>
                <w:lang w:val="ru-RU"/>
              </w:rPr>
              <w:t>.1</w:t>
            </w:r>
          </w:p>
        </w:tc>
        <w:tc>
          <w:tcPr>
            <w:tcW w:w="3552" w:type="dxa"/>
            <w:gridSpan w:val="3"/>
          </w:tcPr>
          <w:p w:rsidR="006150A6" w:rsidRPr="00263C0B" w:rsidRDefault="006150A6" w:rsidP="00E10F70">
            <w:pPr>
              <w:autoSpaceDE w:val="0"/>
              <w:autoSpaceDN w:val="0"/>
              <w:spacing w:before="76" w:line="233" w:lineRule="auto"/>
              <w:ind w:left="72"/>
              <w:rPr>
                <w:rFonts w:ascii="Times New Roman" w:eastAsia="Times New Roman" w:hAnsi="Times New Roman" w:cs="Times New Roman"/>
                <w:color w:val="000000"/>
                <w:w w:val="97"/>
                <w:lang w:val="ru-RU"/>
              </w:rPr>
            </w:pPr>
            <w:r>
              <w:rPr>
                <w:rFonts w:ascii="Times New Roman" w:eastAsia="Times New Roman" w:hAnsi="Times New Roman" w:cs="Times New Roman"/>
                <w:b/>
                <w:color w:val="000000"/>
                <w:w w:val="97"/>
                <w:lang w:val="ru-RU"/>
              </w:rPr>
              <w:t>Повторение по курсу</w:t>
            </w: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2</w:t>
            </w:r>
          </w:p>
        </w:tc>
        <w:tc>
          <w:tcPr>
            <w:tcW w:w="1010"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p>
        </w:tc>
        <w:tc>
          <w:tcPr>
            <w:tcW w:w="1144"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1</w:t>
            </w:r>
          </w:p>
        </w:tc>
        <w:tc>
          <w:tcPr>
            <w:tcW w:w="1124" w:type="dxa"/>
          </w:tcPr>
          <w:p w:rsidR="006150A6" w:rsidRPr="00263C0B" w:rsidRDefault="006150A6" w:rsidP="00CB1789">
            <w:pPr>
              <w:autoSpaceDE w:val="0"/>
              <w:autoSpaceDN w:val="0"/>
              <w:rPr>
                <w:rFonts w:ascii="Times New Roman" w:hAnsi="Times New Roman" w:cs="Times New Roman"/>
                <w:b/>
                <w:lang w:val="ru-RU"/>
              </w:rPr>
            </w:pPr>
          </w:p>
        </w:tc>
        <w:tc>
          <w:tcPr>
            <w:tcW w:w="3969" w:type="dxa"/>
          </w:tcPr>
          <w:p w:rsidR="006150A6" w:rsidRPr="00263C0B" w:rsidRDefault="006150A6" w:rsidP="00CB1789">
            <w:pPr>
              <w:autoSpaceDE w:val="0"/>
              <w:autoSpaceDN w:val="0"/>
              <w:rPr>
                <w:rFonts w:ascii="Times New Roman" w:hAnsi="Times New Roman" w:cs="Times New Roman"/>
                <w:b/>
                <w:lang w:val="ru-RU"/>
              </w:rPr>
            </w:pPr>
            <w:r w:rsidRPr="00263C0B">
              <w:rPr>
                <w:rFonts w:ascii="Times New Roman" w:hAnsi="Times New Roman" w:cs="Times New Roman"/>
                <w:color w:val="000000"/>
                <w:shd w:val="clear" w:color="auto" w:fill="FFFFFF"/>
                <w:lang w:val="ru-RU"/>
              </w:rPr>
              <w:t>Виды деятельности по изученным разделам;</w:t>
            </w:r>
          </w:p>
        </w:tc>
        <w:tc>
          <w:tcPr>
            <w:tcW w:w="1659" w:type="dxa"/>
            <w:gridSpan w:val="2"/>
          </w:tcPr>
          <w:p w:rsidR="006150A6" w:rsidRPr="00263C0B" w:rsidRDefault="006150A6" w:rsidP="00196494">
            <w:pPr>
              <w:autoSpaceDE w:val="0"/>
              <w:autoSpaceDN w:val="0"/>
              <w:rPr>
                <w:rFonts w:ascii="Times New Roman" w:hAnsi="Times New Roman" w:cs="Times New Roman"/>
                <w:b/>
                <w:lang w:val="ru-RU"/>
              </w:rPr>
            </w:pPr>
            <w:r w:rsidRPr="00263C0B">
              <w:rPr>
                <w:rFonts w:ascii="Times New Roman" w:hAnsi="Times New Roman" w:cs="Times New Roman"/>
                <w:lang w:val="ru-RU"/>
              </w:rPr>
              <w:t>тестирование</w:t>
            </w:r>
          </w:p>
        </w:tc>
        <w:tc>
          <w:tcPr>
            <w:tcW w:w="2026" w:type="dxa"/>
          </w:tcPr>
          <w:p w:rsidR="006150A6" w:rsidRDefault="00D40CAC" w:rsidP="003B0FE5">
            <w:pPr>
              <w:rPr>
                <w:rFonts w:ascii="Times New Roman" w:hAnsi="Times New Roman" w:cs="Times New Roman"/>
                <w:lang w:val="ru-RU"/>
              </w:rPr>
            </w:pPr>
            <w:hyperlink r:id="rId19"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scool</w:t>
              </w:r>
              <w:proofErr w:type="spellEnd"/>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edu</w:t>
              </w:r>
              <w:proofErr w:type="spellEnd"/>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ru</w:t>
              </w:r>
              <w:proofErr w:type="spellEnd"/>
            </w:hyperlink>
          </w:p>
          <w:p w:rsidR="006150A6" w:rsidRDefault="006150A6" w:rsidP="003B0FE5">
            <w:pPr>
              <w:rPr>
                <w:rFonts w:ascii="Times New Roman" w:hAnsi="Times New Roman" w:cs="Times New Roman"/>
                <w:lang w:val="ru-RU"/>
              </w:rPr>
            </w:pPr>
          </w:p>
          <w:p w:rsidR="006150A6" w:rsidRPr="00263C0B" w:rsidRDefault="00D40CAC" w:rsidP="003B0FE5">
            <w:pPr>
              <w:autoSpaceDE w:val="0"/>
              <w:autoSpaceDN w:val="0"/>
              <w:rPr>
                <w:rFonts w:ascii="Times New Roman" w:hAnsi="Times New Roman" w:cs="Times New Roman"/>
                <w:b/>
                <w:lang w:val="ru-RU"/>
              </w:rPr>
            </w:pPr>
            <w:hyperlink r:id="rId20"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D40CAC" w:rsidP="003B0FE5">
            <w:pPr>
              <w:rPr>
                <w:rFonts w:ascii="Times New Roman" w:hAnsi="Times New Roman" w:cs="Times New Roman"/>
                <w:lang w:val="ru-RU"/>
              </w:rPr>
            </w:pPr>
            <w:hyperlink r:id="rId21"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E10F70">
        <w:trPr>
          <w:trHeight w:val="557"/>
        </w:trPr>
        <w:tc>
          <w:tcPr>
            <w:tcW w:w="4077" w:type="dxa"/>
            <w:gridSpan w:val="4"/>
          </w:tcPr>
          <w:p w:rsidR="006150A6" w:rsidRPr="00263C0B" w:rsidRDefault="006150A6" w:rsidP="00E10F70">
            <w:pPr>
              <w:autoSpaceDE w:val="0"/>
              <w:autoSpaceDN w:val="0"/>
              <w:spacing w:before="76" w:line="233" w:lineRule="auto"/>
              <w:ind w:left="72"/>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lang w:val="ru-RU"/>
              </w:rPr>
              <w:t>Итого по разделу:</w:t>
            </w: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2</w:t>
            </w:r>
          </w:p>
        </w:tc>
        <w:tc>
          <w:tcPr>
            <w:tcW w:w="10932" w:type="dxa"/>
            <w:gridSpan w:val="7"/>
          </w:tcPr>
          <w:p w:rsidR="006150A6" w:rsidRPr="00263C0B" w:rsidRDefault="006150A6" w:rsidP="00CB1789">
            <w:pPr>
              <w:autoSpaceDE w:val="0"/>
              <w:autoSpaceDN w:val="0"/>
              <w:rPr>
                <w:rFonts w:ascii="Times New Roman" w:hAnsi="Times New Roman" w:cs="Times New Roman"/>
                <w:b/>
                <w:lang w:val="ru-RU"/>
              </w:rPr>
            </w:pPr>
          </w:p>
        </w:tc>
      </w:tr>
      <w:tr w:rsidR="006150A6" w:rsidRPr="00263C0B" w:rsidTr="00E10F70">
        <w:trPr>
          <w:trHeight w:val="557"/>
        </w:trPr>
        <w:tc>
          <w:tcPr>
            <w:tcW w:w="4077" w:type="dxa"/>
            <w:gridSpan w:val="4"/>
          </w:tcPr>
          <w:p w:rsidR="006150A6" w:rsidRPr="00263C0B" w:rsidRDefault="006150A6" w:rsidP="00E10F70">
            <w:pPr>
              <w:autoSpaceDE w:val="0"/>
              <w:autoSpaceDN w:val="0"/>
              <w:spacing w:before="76" w:line="233" w:lineRule="auto"/>
              <w:ind w:left="72"/>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lang w:val="ru-RU"/>
              </w:rPr>
              <w:t>Общее количество часов:</w:t>
            </w:r>
          </w:p>
        </w:tc>
        <w:tc>
          <w:tcPr>
            <w:tcW w:w="975"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34</w:t>
            </w:r>
          </w:p>
        </w:tc>
        <w:tc>
          <w:tcPr>
            <w:tcW w:w="1010"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0</w:t>
            </w:r>
          </w:p>
        </w:tc>
        <w:tc>
          <w:tcPr>
            <w:tcW w:w="1144" w:type="dxa"/>
          </w:tcPr>
          <w:p w:rsidR="006150A6" w:rsidRPr="00263C0B" w:rsidRDefault="006150A6" w:rsidP="00CB1789">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3,5</w:t>
            </w:r>
          </w:p>
        </w:tc>
        <w:tc>
          <w:tcPr>
            <w:tcW w:w="1124" w:type="dxa"/>
          </w:tcPr>
          <w:p w:rsidR="006150A6" w:rsidRPr="00263C0B" w:rsidRDefault="006150A6" w:rsidP="00CB1789">
            <w:pPr>
              <w:autoSpaceDE w:val="0"/>
              <w:autoSpaceDN w:val="0"/>
              <w:rPr>
                <w:rFonts w:ascii="Times New Roman" w:hAnsi="Times New Roman" w:cs="Times New Roman"/>
                <w:b/>
                <w:lang w:val="ru-RU"/>
              </w:rPr>
            </w:pPr>
          </w:p>
        </w:tc>
        <w:tc>
          <w:tcPr>
            <w:tcW w:w="3969" w:type="dxa"/>
          </w:tcPr>
          <w:p w:rsidR="006150A6" w:rsidRPr="00263C0B" w:rsidRDefault="006150A6" w:rsidP="00CB1789">
            <w:pPr>
              <w:autoSpaceDE w:val="0"/>
              <w:autoSpaceDN w:val="0"/>
              <w:rPr>
                <w:rFonts w:ascii="Times New Roman" w:hAnsi="Times New Roman" w:cs="Times New Roman"/>
                <w:b/>
                <w:lang w:val="ru-RU"/>
              </w:rPr>
            </w:pPr>
          </w:p>
        </w:tc>
        <w:tc>
          <w:tcPr>
            <w:tcW w:w="1659" w:type="dxa"/>
            <w:gridSpan w:val="2"/>
          </w:tcPr>
          <w:p w:rsidR="006150A6" w:rsidRPr="00263C0B" w:rsidRDefault="006150A6" w:rsidP="00CB1789">
            <w:pPr>
              <w:autoSpaceDE w:val="0"/>
              <w:autoSpaceDN w:val="0"/>
              <w:rPr>
                <w:rFonts w:ascii="Times New Roman" w:hAnsi="Times New Roman" w:cs="Times New Roman"/>
                <w:b/>
                <w:lang w:val="ru-RU"/>
              </w:rPr>
            </w:pPr>
          </w:p>
        </w:tc>
        <w:tc>
          <w:tcPr>
            <w:tcW w:w="2026" w:type="dxa"/>
          </w:tcPr>
          <w:p w:rsidR="006150A6" w:rsidRPr="00263C0B" w:rsidRDefault="006150A6" w:rsidP="00CB1789">
            <w:pPr>
              <w:autoSpaceDE w:val="0"/>
              <w:autoSpaceDN w:val="0"/>
              <w:rPr>
                <w:rFonts w:ascii="Times New Roman" w:hAnsi="Times New Roman" w:cs="Times New Roman"/>
                <w:b/>
                <w:lang w:val="ru-RU"/>
              </w:rPr>
            </w:pPr>
          </w:p>
        </w:tc>
      </w:tr>
    </w:tbl>
    <w:p w:rsidR="00CB1789" w:rsidRPr="00263C0B" w:rsidRDefault="00CB1789" w:rsidP="00CB1789">
      <w:pPr>
        <w:autoSpaceDE w:val="0"/>
        <w:autoSpaceDN w:val="0"/>
        <w:spacing w:after="0" w:line="240" w:lineRule="auto"/>
        <w:rPr>
          <w:rFonts w:ascii="Times New Roman" w:hAnsi="Times New Roman" w:cs="Times New Roman"/>
          <w:lang w:val="ru-RU"/>
        </w:rPr>
      </w:pPr>
    </w:p>
    <w:p w:rsidR="00B73AD3" w:rsidRDefault="00B73AD3"/>
    <w:p w:rsidR="00B73AD3" w:rsidRDefault="00B73AD3" w:rsidP="00B73AD3">
      <w:pPr>
        <w:rPr>
          <w:lang w:val="ru-RU"/>
        </w:rPr>
      </w:pPr>
    </w:p>
    <w:p w:rsidR="00B73AD3" w:rsidRDefault="00B73AD3" w:rsidP="00B73AD3">
      <w:pPr>
        <w:rPr>
          <w:lang w:val="ru-RU"/>
        </w:rPr>
      </w:pPr>
    </w:p>
    <w:p w:rsidR="00B73AD3" w:rsidRDefault="00B73AD3" w:rsidP="00B73AD3">
      <w:pPr>
        <w:rPr>
          <w:lang w:val="ru-RU"/>
        </w:rPr>
      </w:pPr>
    </w:p>
    <w:p w:rsidR="00B73AD3" w:rsidRPr="00B73AD3" w:rsidRDefault="00B73AD3" w:rsidP="00B73AD3">
      <w:pPr>
        <w:rPr>
          <w:lang w:val="ru-RU"/>
        </w:rPr>
      </w:pPr>
    </w:p>
    <w:p w:rsidR="00B73AD3" w:rsidRPr="004C045D" w:rsidRDefault="00B73AD3" w:rsidP="00B73AD3">
      <w:pPr>
        <w:autoSpaceDE w:val="0"/>
        <w:autoSpaceDN w:val="0"/>
        <w:spacing w:after="666" w:line="233" w:lineRule="auto"/>
        <w:rPr>
          <w:rFonts w:ascii="Times New Roman" w:eastAsia="Times New Roman" w:hAnsi="Times New Roman" w:cs="Times New Roman"/>
          <w:b/>
          <w:color w:val="000000"/>
          <w:w w:val="101"/>
          <w:lang w:val="ru-RU"/>
        </w:rPr>
      </w:pPr>
      <w:r w:rsidRPr="00263C0B">
        <w:rPr>
          <w:rFonts w:ascii="Times New Roman" w:eastAsia="Times New Roman" w:hAnsi="Times New Roman" w:cs="Times New Roman"/>
          <w:b/>
          <w:color w:val="000000"/>
          <w:w w:val="101"/>
        </w:rPr>
        <w:t xml:space="preserve">ТЕМАТИЧЕСКОЕ ПЛАНИРОВАНИЕ </w:t>
      </w:r>
      <w:proofErr w:type="gramStart"/>
      <w:r>
        <w:rPr>
          <w:rFonts w:ascii="Times New Roman" w:eastAsia="Times New Roman" w:hAnsi="Times New Roman" w:cs="Times New Roman"/>
          <w:b/>
          <w:color w:val="000000"/>
          <w:w w:val="101"/>
          <w:lang w:val="ru-RU"/>
        </w:rPr>
        <w:t>6  класс</w:t>
      </w:r>
      <w:proofErr w:type="gramEnd"/>
    </w:p>
    <w:tbl>
      <w:tblPr>
        <w:tblStyle w:val="aff0"/>
        <w:tblW w:w="15984" w:type="dxa"/>
        <w:tblLayout w:type="fixed"/>
        <w:tblLook w:val="04A0" w:firstRow="1" w:lastRow="0" w:firstColumn="1" w:lastColumn="0" w:noHBand="0" w:noVBand="1"/>
      </w:tblPr>
      <w:tblGrid>
        <w:gridCol w:w="532"/>
        <w:gridCol w:w="3545"/>
        <w:gridCol w:w="975"/>
        <w:gridCol w:w="1010"/>
        <w:gridCol w:w="1134"/>
        <w:gridCol w:w="10"/>
        <w:gridCol w:w="1124"/>
        <w:gridCol w:w="3974"/>
        <w:gridCol w:w="1652"/>
        <w:gridCol w:w="2028"/>
      </w:tblGrid>
      <w:tr w:rsidR="00B73AD3" w:rsidRPr="00263C0B" w:rsidTr="00371EA4">
        <w:trPr>
          <w:trHeight w:val="510"/>
        </w:trPr>
        <w:tc>
          <w:tcPr>
            <w:tcW w:w="532" w:type="dxa"/>
            <w:vMerge w:val="restart"/>
          </w:tcPr>
          <w:p w:rsidR="00B73AD3" w:rsidRPr="00263C0B" w:rsidRDefault="00B73AD3" w:rsidP="003E63E8">
            <w:pPr>
              <w:autoSpaceDE w:val="0"/>
              <w:autoSpaceDN w:val="0"/>
              <w:rPr>
                <w:rFonts w:ascii="Times New Roman" w:hAnsi="Times New Roman" w:cs="Times New Roman"/>
                <w:b/>
                <w:lang w:val="ru-RU"/>
              </w:rPr>
            </w:pPr>
            <w:r w:rsidRPr="00263C0B">
              <w:rPr>
                <w:rFonts w:ascii="Times New Roman" w:hAnsi="Times New Roman" w:cs="Times New Roman"/>
                <w:b/>
                <w:lang w:val="ru-RU"/>
              </w:rPr>
              <w:t>№ п/п</w:t>
            </w:r>
          </w:p>
        </w:tc>
        <w:tc>
          <w:tcPr>
            <w:tcW w:w="3545" w:type="dxa"/>
            <w:vMerge w:val="restart"/>
          </w:tcPr>
          <w:p w:rsidR="00B73AD3" w:rsidRPr="00263C0B" w:rsidRDefault="00B73AD3" w:rsidP="003E63E8">
            <w:pPr>
              <w:autoSpaceDE w:val="0"/>
              <w:autoSpaceDN w:val="0"/>
              <w:rPr>
                <w:rFonts w:ascii="Times New Roman" w:hAnsi="Times New Roman" w:cs="Times New Roman"/>
                <w:b/>
                <w:lang w:val="ru-RU"/>
              </w:rPr>
            </w:pPr>
            <w:r w:rsidRPr="00263C0B">
              <w:rPr>
                <w:rFonts w:ascii="Times New Roman" w:eastAsia="Times New Roman" w:hAnsi="Times New Roman" w:cs="Times New Roman"/>
                <w:b/>
                <w:color w:val="000000"/>
                <w:w w:val="97"/>
                <w:lang w:val="ru-RU"/>
              </w:rPr>
              <w:t>Наименование разделов и тем программы</w:t>
            </w:r>
          </w:p>
        </w:tc>
        <w:tc>
          <w:tcPr>
            <w:tcW w:w="3129" w:type="dxa"/>
            <w:gridSpan w:val="4"/>
          </w:tcPr>
          <w:p w:rsidR="00B73AD3" w:rsidRPr="00263C0B" w:rsidRDefault="00B73AD3" w:rsidP="003E63E8">
            <w:pPr>
              <w:autoSpaceDE w:val="0"/>
              <w:autoSpaceDN w:val="0"/>
              <w:rPr>
                <w:rFonts w:ascii="Times New Roman" w:hAnsi="Times New Roman" w:cs="Times New Roman"/>
                <w:b/>
                <w:lang w:val="ru-RU"/>
              </w:rPr>
            </w:pPr>
            <w:r w:rsidRPr="00263C0B">
              <w:rPr>
                <w:rFonts w:ascii="Times New Roman" w:eastAsia="Times New Roman" w:hAnsi="Times New Roman" w:cs="Times New Roman"/>
                <w:b/>
                <w:color w:val="000000"/>
                <w:w w:val="97"/>
                <w:lang w:val="ru-RU"/>
              </w:rPr>
              <w:t>Количество часов</w:t>
            </w:r>
          </w:p>
        </w:tc>
        <w:tc>
          <w:tcPr>
            <w:tcW w:w="1124" w:type="dxa"/>
            <w:vMerge w:val="restart"/>
          </w:tcPr>
          <w:p w:rsidR="00B73AD3" w:rsidRPr="00263C0B" w:rsidRDefault="00B73AD3" w:rsidP="003E63E8">
            <w:pPr>
              <w:autoSpaceDE w:val="0"/>
              <w:autoSpaceDN w:val="0"/>
              <w:rPr>
                <w:rFonts w:ascii="Times New Roman" w:hAnsi="Times New Roman" w:cs="Times New Roman"/>
                <w:b/>
                <w:lang w:val="ru-RU"/>
              </w:rPr>
            </w:pPr>
            <w:r w:rsidRPr="00263C0B">
              <w:rPr>
                <w:rFonts w:ascii="Times New Roman" w:hAnsi="Times New Roman" w:cs="Times New Roman"/>
                <w:b/>
                <w:lang w:val="ru-RU"/>
              </w:rPr>
              <w:t>Дата изучения</w:t>
            </w:r>
          </w:p>
        </w:tc>
        <w:tc>
          <w:tcPr>
            <w:tcW w:w="3974" w:type="dxa"/>
            <w:vMerge w:val="restart"/>
          </w:tcPr>
          <w:p w:rsidR="00B73AD3" w:rsidRPr="00263C0B" w:rsidRDefault="00B73AD3" w:rsidP="003E63E8">
            <w:pPr>
              <w:autoSpaceDE w:val="0"/>
              <w:autoSpaceDN w:val="0"/>
              <w:rPr>
                <w:rFonts w:ascii="Times New Roman" w:hAnsi="Times New Roman" w:cs="Times New Roman"/>
                <w:b/>
                <w:lang w:val="ru-RU"/>
              </w:rPr>
            </w:pPr>
            <w:r w:rsidRPr="00263C0B">
              <w:rPr>
                <w:rFonts w:ascii="Times New Roman" w:hAnsi="Times New Roman" w:cs="Times New Roman"/>
                <w:b/>
                <w:lang w:val="ru-RU"/>
              </w:rPr>
              <w:t>Вид деятельности</w:t>
            </w:r>
          </w:p>
        </w:tc>
        <w:tc>
          <w:tcPr>
            <w:tcW w:w="1652" w:type="dxa"/>
            <w:vMerge w:val="restart"/>
          </w:tcPr>
          <w:p w:rsidR="00B73AD3" w:rsidRPr="00263C0B" w:rsidRDefault="00B73AD3" w:rsidP="003E63E8">
            <w:pPr>
              <w:autoSpaceDE w:val="0"/>
              <w:autoSpaceDN w:val="0"/>
              <w:rPr>
                <w:rFonts w:ascii="Times New Roman" w:hAnsi="Times New Roman" w:cs="Times New Roman"/>
                <w:b/>
                <w:lang w:val="ru-RU"/>
              </w:rPr>
            </w:pPr>
            <w:r w:rsidRPr="00263C0B">
              <w:rPr>
                <w:rFonts w:ascii="Times New Roman" w:hAnsi="Times New Roman" w:cs="Times New Roman"/>
                <w:b/>
                <w:lang w:val="ru-RU"/>
              </w:rPr>
              <w:t>Виды, формы контроля</w:t>
            </w:r>
          </w:p>
        </w:tc>
        <w:tc>
          <w:tcPr>
            <w:tcW w:w="2028" w:type="dxa"/>
            <w:vMerge w:val="restart"/>
          </w:tcPr>
          <w:p w:rsidR="00B73AD3" w:rsidRPr="00263C0B" w:rsidRDefault="00B73AD3" w:rsidP="003E63E8">
            <w:pPr>
              <w:autoSpaceDE w:val="0"/>
              <w:autoSpaceDN w:val="0"/>
              <w:rPr>
                <w:rFonts w:ascii="Times New Roman" w:hAnsi="Times New Roman" w:cs="Times New Roman"/>
                <w:b/>
                <w:lang w:val="ru-RU"/>
              </w:rPr>
            </w:pPr>
            <w:r w:rsidRPr="00263C0B">
              <w:rPr>
                <w:rFonts w:ascii="Times New Roman" w:hAnsi="Times New Roman" w:cs="Times New Roman"/>
                <w:b/>
                <w:lang w:val="ru-RU"/>
              </w:rPr>
              <w:t>Электронные (цифровые образовательные ресурсы)</w:t>
            </w:r>
          </w:p>
        </w:tc>
      </w:tr>
      <w:tr w:rsidR="00B73AD3" w:rsidRPr="00263C0B" w:rsidTr="00371EA4">
        <w:trPr>
          <w:trHeight w:val="868"/>
        </w:trPr>
        <w:tc>
          <w:tcPr>
            <w:tcW w:w="532" w:type="dxa"/>
            <w:vMerge/>
          </w:tcPr>
          <w:p w:rsidR="00B73AD3" w:rsidRPr="00263C0B" w:rsidRDefault="00B73AD3" w:rsidP="003E63E8">
            <w:pPr>
              <w:autoSpaceDE w:val="0"/>
              <w:autoSpaceDN w:val="0"/>
              <w:rPr>
                <w:rFonts w:ascii="Times New Roman" w:hAnsi="Times New Roman" w:cs="Times New Roman"/>
                <w:b/>
                <w:lang w:val="ru-RU"/>
              </w:rPr>
            </w:pPr>
          </w:p>
        </w:tc>
        <w:tc>
          <w:tcPr>
            <w:tcW w:w="3545" w:type="dxa"/>
            <w:vMerge/>
          </w:tcPr>
          <w:p w:rsidR="00B73AD3" w:rsidRPr="00263C0B" w:rsidRDefault="00B73AD3" w:rsidP="003E63E8">
            <w:pPr>
              <w:autoSpaceDE w:val="0"/>
              <w:autoSpaceDN w:val="0"/>
              <w:rPr>
                <w:rFonts w:ascii="Times New Roman" w:eastAsia="Times New Roman" w:hAnsi="Times New Roman" w:cs="Times New Roman"/>
                <w:b/>
                <w:color w:val="000000"/>
                <w:w w:val="97"/>
                <w:lang w:val="ru-RU"/>
              </w:rPr>
            </w:pPr>
          </w:p>
        </w:tc>
        <w:tc>
          <w:tcPr>
            <w:tcW w:w="975" w:type="dxa"/>
          </w:tcPr>
          <w:p w:rsidR="00B73AD3" w:rsidRPr="00263C0B" w:rsidRDefault="00B73AD3" w:rsidP="003E63E8">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 xml:space="preserve">Всего </w:t>
            </w:r>
          </w:p>
        </w:tc>
        <w:tc>
          <w:tcPr>
            <w:tcW w:w="1010" w:type="dxa"/>
          </w:tcPr>
          <w:p w:rsidR="00B73AD3" w:rsidRPr="00263C0B" w:rsidRDefault="00B73AD3" w:rsidP="003E63E8">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Контрольные работы</w:t>
            </w:r>
          </w:p>
        </w:tc>
        <w:tc>
          <w:tcPr>
            <w:tcW w:w="1144" w:type="dxa"/>
            <w:gridSpan w:val="2"/>
          </w:tcPr>
          <w:p w:rsidR="00B73AD3" w:rsidRPr="00263C0B" w:rsidRDefault="00B73AD3" w:rsidP="003E63E8">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Практические работы</w:t>
            </w:r>
          </w:p>
        </w:tc>
        <w:tc>
          <w:tcPr>
            <w:tcW w:w="1124" w:type="dxa"/>
            <w:vMerge/>
          </w:tcPr>
          <w:p w:rsidR="00B73AD3" w:rsidRPr="00263C0B" w:rsidRDefault="00B73AD3" w:rsidP="003E63E8">
            <w:pPr>
              <w:autoSpaceDE w:val="0"/>
              <w:autoSpaceDN w:val="0"/>
              <w:rPr>
                <w:rFonts w:ascii="Times New Roman" w:hAnsi="Times New Roman" w:cs="Times New Roman"/>
                <w:b/>
                <w:lang w:val="ru-RU"/>
              </w:rPr>
            </w:pPr>
          </w:p>
        </w:tc>
        <w:tc>
          <w:tcPr>
            <w:tcW w:w="3974" w:type="dxa"/>
            <w:vMerge/>
          </w:tcPr>
          <w:p w:rsidR="00B73AD3" w:rsidRPr="00263C0B" w:rsidRDefault="00B73AD3" w:rsidP="003E63E8">
            <w:pPr>
              <w:autoSpaceDE w:val="0"/>
              <w:autoSpaceDN w:val="0"/>
              <w:rPr>
                <w:rFonts w:ascii="Times New Roman" w:hAnsi="Times New Roman" w:cs="Times New Roman"/>
                <w:b/>
                <w:lang w:val="ru-RU"/>
              </w:rPr>
            </w:pPr>
          </w:p>
        </w:tc>
        <w:tc>
          <w:tcPr>
            <w:tcW w:w="1652" w:type="dxa"/>
            <w:vMerge/>
          </w:tcPr>
          <w:p w:rsidR="00B73AD3" w:rsidRPr="00263C0B" w:rsidRDefault="00B73AD3" w:rsidP="003E63E8">
            <w:pPr>
              <w:autoSpaceDE w:val="0"/>
              <w:autoSpaceDN w:val="0"/>
              <w:rPr>
                <w:rFonts w:ascii="Times New Roman" w:hAnsi="Times New Roman" w:cs="Times New Roman"/>
                <w:b/>
                <w:lang w:val="ru-RU"/>
              </w:rPr>
            </w:pPr>
          </w:p>
        </w:tc>
        <w:tc>
          <w:tcPr>
            <w:tcW w:w="2028" w:type="dxa"/>
            <w:vMerge/>
          </w:tcPr>
          <w:p w:rsidR="00B73AD3" w:rsidRPr="00263C0B" w:rsidRDefault="00B73AD3" w:rsidP="003E63E8">
            <w:pPr>
              <w:autoSpaceDE w:val="0"/>
              <w:autoSpaceDN w:val="0"/>
              <w:rPr>
                <w:rFonts w:ascii="Times New Roman" w:hAnsi="Times New Roman" w:cs="Times New Roman"/>
                <w:b/>
                <w:lang w:val="ru-RU"/>
              </w:rPr>
            </w:pPr>
          </w:p>
        </w:tc>
      </w:tr>
      <w:tr w:rsidR="00B73AD3" w:rsidRPr="00263C0B" w:rsidTr="003E63E8">
        <w:trPr>
          <w:trHeight w:val="549"/>
        </w:trPr>
        <w:tc>
          <w:tcPr>
            <w:tcW w:w="15984" w:type="dxa"/>
            <w:gridSpan w:val="10"/>
          </w:tcPr>
          <w:p w:rsidR="00881A9D" w:rsidRPr="002F5A59" w:rsidRDefault="00B73AD3" w:rsidP="00881A9D">
            <w:pPr>
              <w:autoSpaceDE w:val="0"/>
              <w:autoSpaceDN w:val="0"/>
              <w:ind w:left="180" w:right="-14"/>
              <w:jc w:val="both"/>
              <w:rPr>
                <w:rFonts w:ascii="Times New Roman" w:hAnsi="Times New Roman" w:cs="Times New Roman"/>
                <w:b/>
                <w:sz w:val="24"/>
                <w:szCs w:val="24"/>
                <w:lang w:val="ru-RU"/>
              </w:rPr>
            </w:pPr>
            <w:r w:rsidRPr="002F3750">
              <w:rPr>
                <w:rFonts w:ascii="Times New Roman" w:eastAsia="Times New Roman" w:hAnsi="Times New Roman" w:cs="Times New Roman"/>
                <w:b/>
                <w:color w:val="000000"/>
                <w:w w:val="97"/>
                <w:lang w:val="ru-RU"/>
              </w:rPr>
              <w:t xml:space="preserve">Раздел 1. </w:t>
            </w:r>
            <w:r w:rsidR="00881A9D" w:rsidRPr="002F5A59">
              <w:rPr>
                <w:rFonts w:ascii="Times New Roman" w:hAnsi="Times New Roman" w:cs="Times New Roman"/>
                <w:b/>
                <w:sz w:val="24"/>
                <w:szCs w:val="24"/>
                <w:lang w:val="ru-RU"/>
              </w:rPr>
              <w:t>. «Культура как социальность»</w:t>
            </w:r>
          </w:p>
          <w:p w:rsidR="00B73AD3" w:rsidRPr="00263C0B" w:rsidRDefault="00B73AD3" w:rsidP="00881A9D">
            <w:pPr>
              <w:autoSpaceDE w:val="0"/>
              <w:autoSpaceDN w:val="0"/>
              <w:spacing w:before="346" w:line="230" w:lineRule="auto"/>
              <w:rPr>
                <w:rFonts w:ascii="Times New Roman" w:hAnsi="Times New Roman" w:cs="Times New Roman"/>
                <w:b/>
                <w:lang w:val="ru-RU"/>
              </w:rPr>
            </w:pPr>
          </w:p>
        </w:tc>
      </w:tr>
      <w:tr w:rsidR="006150A6" w:rsidRPr="006D561F"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r w:rsidRPr="00263C0B">
              <w:rPr>
                <w:rFonts w:ascii="Times New Roman" w:hAnsi="Times New Roman" w:cs="Times New Roman"/>
                <w:lang w:val="ru-RU"/>
              </w:rPr>
              <w:t>1.1</w:t>
            </w:r>
          </w:p>
        </w:tc>
        <w:tc>
          <w:tcPr>
            <w:tcW w:w="3545" w:type="dxa"/>
          </w:tcPr>
          <w:p w:rsidR="006150A6" w:rsidRPr="002F5A59" w:rsidRDefault="006150A6" w:rsidP="00881A9D">
            <w:pPr>
              <w:autoSpaceDE w:val="0"/>
              <w:autoSpaceDN w:val="0"/>
              <w:ind w:left="180" w:right="-14"/>
              <w:jc w:val="both"/>
              <w:rPr>
                <w:rFonts w:ascii="Times New Roman" w:hAnsi="Times New Roman" w:cs="Times New Roman"/>
                <w:b/>
                <w:sz w:val="24"/>
                <w:szCs w:val="24"/>
                <w:lang w:val="ru-RU"/>
              </w:rPr>
            </w:pPr>
            <w:r w:rsidRPr="002F5A59">
              <w:rPr>
                <w:rFonts w:ascii="Times New Roman" w:hAnsi="Times New Roman" w:cs="Times New Roman"/>
                <w:b/>
                <w:sz w:val="24"/>
                <w:szCs w:val="24"/>
                <w:lang w:val="ru-RU"/>
              </w:rPr>
              <w:t>«Культура как социальность»</w:t>
            </w:r>
          </w:p>
          <w:p w:rsidR="006150A6" w:rsidRPr="00263C0B" w:rsidRDefault="006150A6" w:rsidP="00881A9D">
            <w:pPr>
              <w:autoSpaceDE w:val="0"/>
              <w:autoSpaceDN w:val="0"/>
              <w:spacing w:line="230" w:lineRule="auto"/>
              <w:jc w:val="center"/>
              <w:rPr>
                <w:rFonts w:ascii="Times New Roman" w:eastAsia="Times New Roman" w:hAnsi="Times New Roman" w:cs="Times New Roman"/>
                <w:b/>
                <w:color w:val="000000"/>
                <w:w w:val="97"/>
                <w:lang w:val="ru-RU"/>
              </w:rPr>
            </w:pPr>
          </w:p>
        </w:tc>
        <w:tc>
          <w:tcPr>
            <w:tcW w:w="975"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8</w:t>
            </w:r>
          </w:p>
        </w:tc>
        <w:tc>
          <w:tcPr>
            <w:tcW w:w="1010"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w:t>
            </w:r>
          </w:p>
        </w:tc>
        <w:tc>
          <w:tcPr>
            <w:tcW w:w="1144" w:type="dxa"/>
            <w:gridSpan w:val="2"/>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b/>
                <w:color w:val="000000"/>
                <w:w w:val="97"/>
                <w:lang w:val="ru-RU"/>
              </w:rPr>
              <w:t>0.5</w:t>
            </w:r>
          </w:p>
        </w:tc>
        <w:tc>
          <w:tcPr>
            <w:tcW w:w="1124" w:type="dxa"/>
          </w:tcPr>
          <w:p w:rsidR="006150A6" w:rsidRPr="00263C0B" w:rsidRDefault="006150A6" w:rsidP="003E63E8">
            <w:pPr>
              <w:autoSpaceDE w:val="0"/>
              <w:autoSpaceDN w:val="0"/>
              <w:rPr>
                <w:rFonts w:ascii="Times New Roman" w:hAnsi="Times New Roman" w:cs="Times New Roman"/>
                <w:b/>
                <w:lang w:val="ru-RU"/>
              </w:rPr>
            </w:pPr>
          </w:p>
        </w:tc>
        <w:tc>
          <w:tcPr>
            <w:tcW w:w="3974" w:type="dxa"/>
          </w:tcPr>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знать и уметь объяснить структуру культуры как социального явления;</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понимать специфику социальных явлений, их ключевые отличия от природных явлений;</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уметь доказывать связь между этапом развития материальной культуры и социальной структурой общества, их взаимосвязь с духовно- нравственным состоянием общества;</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понимать зависимость социальных процессов от </w:t>
            </w:r>
            <w:proofErr w:type="spellStart"/>
            <w:r w:rsidRPr="00371F7C">
              <w:rPr>
                <w:rFonts w:ascii="Times New Roman" w:hAnsi="Times New Roman" w:cs="Times New Roman"/>
                <w:sz w:val="20"/>
                <w:szCs w:val="20"/>
                <w:lang w:val="ru-RU"/>
              </w:rPr>
              <w:t>культурноисторических</w:t>
            </w:r>
            <w:proofErr w:type="spellEnd"/>
            <w:r w:rsidRPr="00371F7C">
              <w:rPr>
                <w:rFonts w:ascii="Times New Roman" w:hAnsi="Times New Roman" w:cs="Times New Roman"/>
                <w:sz w:val="20"/>
                <w:szCs w:val="20"/>
                <w:lang w:val="ru-RU"/>
              </w:rPr>
              <w:t xml:space="preserve"> процессов;</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уметь объяснить взаимосвязь между научно-техническим прогрессом и этапами развития социума. -  характеризовать административно-территориальное деление России;</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 знать количество регионов, различать субъекты и федеральные округа, уметь показать их на административной карте России;</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понимать и уметь объяснить необходимость федеративного устройства в </w:t>
            </w:r>
            <w:proofErr w:type="spellStart"/>
            <w:r w:rsidRPr="00371F7C">
              <w:rPr>
                <w:rFonts w:ascii="Times New Roman" w:hAnsi="Times New Roman" w:cs="Times New Roman"/>
                <w:sz w:val="20"/>
                <w:szCs w:val="20"/>
                <w:lang w:val="ru-RU"/>
              </w:rPr>
              <w:t>полиэтничном</w:t>
            </w:r>
            <w:proofErr w:type="spellEnd"/>
            <w:r w:rsidRPr="00371F7C">
              <w:rPr>
                <w:rFonts w:ascii="Times New Roman" w:hAnsi="Times New Roman" w:cs="Times New Roman"/>
                <w:sz w:val="20"/>
                <w:szCs w:val="20"/>
                <w:lang w:val="ru-RU"/>
              </w:rPr>
              <w:t xml:space="preserve"> государстве, важность сохранения исторической памяти отдельных этносов;</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объяснять принцип равенства прав </w:t>
            </w:r>
            <w:r w:rsidRPr="00371F7C">
              <w:rPr>
                <w:rFonts w:ascii="Times New Roman" w:hAnsi="Times New Roman" w:cs="Times New Roman"/>
                <w:sz w:val="20"/>
                <w:szCs w:val="20"/>
                <w:lang w:val="ru-RU"/>
              </w:rPr>
              <w:lastRenderedPageBreak/>
              <w:t>каждого человека, вне зависимости от его принадлежности к тому или иному народу;</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понимать ценность многообразия культурных укладов народов Российской Федерации; </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-демонстрировать готовность к сохранению межнационального и межрелигиозного согласия в России; </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-характеризовать духовную культуру всех народов России как общее достояние и богатство нашей многонациональной Родины.</w:t>
            </w:r>
          </w:p>
          <w:p w:rsidR="006150A6" w:rsidRPr="00263C0B" w:rsidRDefault="006150A6" w:rsidP="00371F7C">
            <w:pPr>
              <w:autoSpaceDE w:val="0"/>
              <w:autoSpaceDN w:val="0"/>
              <w:ind w:left="180" w:right="-14"/>
              <w:jc w:val="both"/>
              <w:rPr>
                <w:rFonts w:ascii="Times New Roman" w:hAnsi="Times New Roman" w:cs="Times New Roman"/>
                <w:b/>
                <w:lang w:val="ru-RU"/>
              </w:rPr>
            </w:pPr>
          </w:p>
        </w:tc>
        <w:tc>
          <w:tcPr>
            <w:tcW w:w="1652" w:type="dxa"/>
          </w:tcPr>
          <w:p w:rsidR="006150A6" w:rsidRPr="00263C0B" w:rsidRDefault="006150A6" w:rsidP="003E63E8">
            <w:pPr>
              <w:autoSpaceDE w:val="0"/>
              <w:autoSpaceDN w:val="0"/>
              <w:rPr>
                <w:rFonts w:ascii="Times New Roman" w:hAnsi="Times New Roman" w:cs="Times New Roman"/>
                <w:lang w:val="ru-RU"/>
              </w:rPr>
            </w:pPr>
            <w:r w:rsidRPr="00263C0B">
              <w:rPr>
                <w:rFonts w:ascii="Times New Roman" w:hAnsi="Times New Roman" w:cs="Times New Roman"/>
                <w:lang w:val="ru-RU"/>
              </w:rPr>
              <w:lastRenderedPageBreak/>
              <w:t>устный опрос,</w:t>
            </w:r>
          </w:p>
          <w:p w:rsidR="006150A6" w:rsidRPr="00263C0B" w:rsidRDefault="006150A6" w:rsidP="003E63E8">
            <w:pPr>
              <w:autoSpaceDE w:val="0"/>
              <w:autoSpaceDN w:val="0"/>
              <w:rPr>
                <w:rFonts w:ascii="Times New Roman" w:hAnsi="Times New Roman" w:cs="Times New Roman"/>
                <w:lang w:val="ru-RU"/>
              </w:rPr>
            </w:pPr>
            <w:r w:rsidRPr="00263C0B">
              <w:rPr>
                <w:rFonts w:ascii="Times New Roman" w:hAnsi="Times New Roman" w:cs="Times New Roman"/>
                <w:lang w:val="ru-RU"/>
              </w:rPr>
              <w:t>практическая работа</w:t>
            </w:r>
            <w:r>
              <w:rPr>
                <w:rFonts w:ascii="Times New Roman" w:hAnsi="Times New Roman" w:cs="Times New Roman"/>
                <w:lang w:val="ru-RU"/>
              </w:rPr>
              <w:t>, письменный контроль</w:t>
            </w:r>
          </w:p>
        </w:tc>
        <w:tc>
          <w:tcPr>
            <w:tcW w:w="2028" w:type="dxa"/>
          </w:tcPr>
          <w:p w:rsidR="006150A6" w:rsidRDefault="00D40CAC" w:rsidP="003B0FE5">
            <w:pPr>
              <w:rPr>
                <w:rFonts w:ascii="Times New Roman" w:hAnsi="Times New Roman" w:cs="Times New Roman"/>
                <w:lang w:val="ru-RU"/>
              </w:rPr>
            </w:pPr>
            <w:hyperlink r:id="rId22"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scool</w:t>
              </w:r>
              <w:proofErr w:type="spellEnd"/>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edu</w:t>
              </w:r>
              <w:proofErr w:type="spellEnd"/>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ru</w:t>
              </w:r>
              <w:proofErr w:type="spellEnd"/>
            </w:hyperlink>
          </w:p>
          <w:p w:rsidR="006150A6" w:rsidRDefault="006150A6" w:rsidP="003B0FE5">
            <w:pPr>
              <w:rPr>
                <w:rFonts w:ascii="Times New Roman" w:hAnsi="Times New Roman" w:cs="Times New Roman"/>
                <w:lang w:val="ru-RU"/>
              </w:rPr>
            </w:pPr>
          </w:p>
          <w:p w:rsidR="006150A6" w:rsidRPr="00263C0B" w:rsidRDefault="00D40CAC" w:rsidP="003B0FE5">
            <w:pPr>
              <w:autoSpaceDE w:val="0"/>
              <w:autoSpaceDN w:val="0"/>
              <w:rPr>
                <w:rFonts w:ascii="Times New Roman" w:hAnsi="Times New Roman" w:cs="Times New Roman"/>
                <w:b/>
                <w:lang w:val="ru-RU"/>
              </w:rPr>
            </w:pPr>
            <w:hyperlink r:id="rId23"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D40CAC" w:rsidP="003B0FE5">
            <w:pPr>
              <w:rPr>
                <w:rFonts w:ascii="Times New Roman" w:hAnsi="Times New Roman" w:cs="Times New Roman"/>
                <w:lang w:val="ru-RU"/>
              </w:rPr>
            </w:pPr>
            <w:hyperlink r:id="rId24"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p>
        </w:tc>
        <w:tc>
          <w:tcPr>
            <w:tcW w:w="3545" w:type="dxa"/>
          </w:tcPr>
          <w:p w:rsidR="006150A6" w:rsidRPr="002F5A59" w:rsidRDefault="006150A6" w:rsidP="00881A9D">
            <w:pPr>
              <w:autoSpaceDE w:val="0"/>
              <w:autoSpaceDN w:val="0"/>
              <w:ind w:left="180" w:right="-14"/>
              <w:jc w:val="both"/>
              <w:rPr>
                <w:rFonts w:ascii="Times New Roman" w:hAnsi="Times New Roman" w:cs="Times New Roman"/>
                <w:b/>
                <w:sz w:val="24"/>
                <w:szCs w:val="24"/>
                <w:lang w:val="ru-RU"/>
              </w:rPr>
            </w:pPr>
            <w:r w:rsidRPr="00263C0B">
              <w:rPr>
                <w:rFonts w:ascii="Times New Roman" w:eastAsia="Times New Roman" w:hAnsi="Times New Roman" w:cs="Times New Roman"/>
                <w:color w:val="000000"/>
                <w:w w:val="97"/>
                <w:lang w:val="ru-RU"/>
              </w:rPr>
              <w:t>Итого по разделу:</w:t>
            </w: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8</w:t>
            </w:r>
          </w:p>
        </w:tc>
        <w:tc>
          <w:tcPr>
            <w:tcW w:w="10932" w:type="dxa"/>
            <w:gridSpan w:val="7"/>
          </w:tcPr>
          <w:p w:rsidR="006150A6" w:rsidRPr="00263C0B" w:rsidRDefault="006150A6" w:rsidP="003E63E8">
            <w:pPr>
              <w:rPr>
                <w:rFonts w:ascii="Times New Roman" w:hAnsi="Times New Roman" w:cs="Times New Roman"/>
                <w:lang w:val="ru-RU"/>
              </w:rPr>
            </w:pPr>
          </w:p>
        </w:tc>
      </w:tr>
      <w:tr w:rsidR="006150A6" w:rsidRPr="00D40CAC" w:rsidTr="003E63E8">
        <w:trPr>
          <w:trHeight w:val="557"/>
        </w:trPr>
        <w:tc>
          <w:tcPr>
            <w:tcW w:w="15984" w:type="dxa"/>
            <w:gridSpan w:val="10"/>
          </w:tcPr>
          <w:p w:rsidR="006150A6" w:rsidRPr="002F5A59" w:rsidRDefault="006150A6" w:rsidP="00881A9D">
            <w:pPr>
              <w:autoSpaceDE w:val="0"/>
              <w:autoSpaceDN w:val="0"/>
              <w:ind w:left="180" w:right="-14"/>
              <w:jc w:val="both"/>
              <w:rPr>
                <w:rFonts w:ascii="Times New Roman" w:hAnsi="Times New Roman" w:cs="Times New Roman"/>
                <w:sz w:val="24"/>
                <w:szCs w:val="24"/>
                <w:lang w:val="ru-RU"/>
              </w:rPr>
            </w:pPr>
            <w:r w:rsidRPr="002F3750">
              <w:rPr>
                <w:rFonts w:ascii="Times New Roman" w:eastAsia="Times New Roman" w:hAnsi="Times New Roman" w:cs="Times New Roman"/>
                <w:b/>
                <w:color w:val="000000"/>
                <w:w w:val="97"/>
                <w:lang w:val="ru-RU"/>
              </w:rPr>
              <w:t xml:space="preserve">Раздел </w:t>
            </w:r>
            <w:r>
              <w:rPr>
                <w:rFonts w:ascii="Times New Roman" w:eastAsia="Times New Roman" w:hAnsi="Times New Roman" w:cs="Times New Roman"/>
                <w:b/>
                <w:color w:val="000000"/>
                <w:w w:val="97"/>
                <w:lang w:val="ru-RU"/>
              </w:rPr>
              <w:t>2</w:t>
            </w:r>
            <w:r w:rsidRPr="002F3750">
              <w:rPr>
                <w:rFonts w:ascii="Times New Roman" w:eastAsia="Times New Roman" w:hAnsi="Times New Roman" w:cs="Times New Roman"/>
                <w:b/>
                <w:color w:val="000000"/>
                <w:w w:val="97"/>
                <w:lang w:val="ru-RU"/>
              </w:rPr>
              <w:t xml:space="preserve">. </w:t>
            </w:r>
            <w:r w:rsidRPr="002F5A59">
              <w:rPr>
                <w:rFonts w:ascii="Times New Roman" w:hAnsi="Times New Roman" w:cs="Times New Roman"/>
                <w:b/>
                <w:sz w:val="24"/>
                <w:szCs w:val="24"/>
                <w:lang w:val="ru-RU"/>
              </w:rPr>
              <w:t>. «Человек и его отражение в культуре»</w:t>
            </w:r>
            <w:r w:rsidRPr="002F5A59">
              <w:rPr>
                <w:rFonts w:ascii="Times New Roman" w:hAnsi="Times New Roman" w:cs="Times New Roman"/>
                <w:sz w:val="24"/>
                <w:szCs w:val="24"/>
                <w:lang w:val="ru-RU"/>
              </w:rPr>
              <w:t xml:space="preserve"> </w:t>
            </w:r>
          </w:p>
          <w:p w:rsidR="006150A6" w:rsidRPr="00263C0B" w:rsidRDefault="006150A6" w:rsidP="003E63E8">
            <w:pPr>
              <w:rPr>
                <w:rFonts w:ascii="Times New Roman" w:hAnsi="Times New Roman" w:cs="Times New Roman"/>
                <w:lang w:val="ru-RU"/>
              </w:rPr>
            </w:pPr>
          </w:p>
        </w:tc>
      </w:tr>
      <w:tr w:rsidR="006150A6" w:rsidRPr="006D561F"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r>
              <w:rPr>
                <w:rFonts w:ascii="Times New Roman" w:hAnsi="Times New Roman" w:cs="Times New Roman"/>
                <w:lang w:val="ru-RU"/>
              </w:rPr>
              <w:t>2.1</w:t>
            </w:r>
          </w:p>
        </w:tc>
        <w:tc>
          <w:tcPr>
            <w:tcW w:w="3545" w:type="dxa"/>
          </w:tcPr>
          <w:p w:rsidR="006150A6" w:rsidRPr="002F5A59" w:rsidRDefault="006150A6" w:rsidP="00881A9D">
            <w:pPr>
              <w:autoSpaceDE w:val="0"/>
              <w:autoSpaceDN w:val="0"/>
              <w:ind w:left="180" w:right="-14"/>
              <w:jc w:val="both"/>
              <w:rPr>
                <w:rFonts w:ascii="Times New Roman" w:hAnsi="Times New Roman" w:cs="Times New Roman"/>
                <w:sz w:val="24"/>
                <w:szCs w:val="24"/>
                <w:lang w:val="ru-RU"/>
              </w:rPr>
            </w:pPr>
            <w:r w:rsidRPr="002F5A59">
              <w:rPr>
                <w:rFonts w:ascii="Times New Roman" w:hAnsi="Times New Roman" w:cs="Times New Roman"/>
                <w:b/>
                <w:sz w:val="24"/>
                <w:szCs w:val="24"/>
                <w:lang w:val="ru-RU"/>
              </w:rPr>
              <w:t>«Человек и его отражение в культуре»</w:t>
            </w:r>
            <w:r w:rsidRPr="002F5A59">
              <w:rPr>
                <w:rFonts w:ascii="Times New Roman" w:hAnsi="Times New Roman" w:cs="Times New Roman"/>
                <w:sz w:val="24"/>
                <w:szCs w:val="24"/>
                <w:lang w:val="ru-RU"/>
              </w:rPr>
              <w:t xml:space="preserve"> </w:t>
            </w:r>
          </w:p>
          <w:p w:rsidR="006150A6" w:rsidRPr="00263C0B" w:rsidRDefault="006150A6" w:rsidP="00881A9D">
            <w:pPr>
              <w:autoSpaceDE w:val="0"/>
              <w:autoSpaceDN w:val="0"/>
              <w:ind w:left="180" w:right="-14"/>
              <w:jc w:val="both"/>
              <w:rPr>
                <w:rFonts w:ascii="Times New Roman" w:eastAsia="Times New Roman" w:hAnsi="Times New Roman" w:cs="Times New Roman"/>
                <w:color w:val="000000"/>
                <w:w w:val="97"/>
                <w:lang w:val="ru-RU"/>
              </w:rPr>
            </w:pP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6</w:t>
            </w:r>
          </w:p>
        </w:tc>
        <w:tc>
          <w:tcPr>
            <w:tcW w:w="1010"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0</w:t>
            </w:r>
          </w:p>
        </w:tc>
        <w:tc>
          <w:tcPr>
            <w:tcW w:w="1144" w:type="dxa"/>
            <w:gridSpan w:val="2"/>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0,5</w:t>
            </w:r>
          </w:p>
        </w:tc>
        <w:tc>
          <w:tcPr>
            <w:tcW w:w="1124" w:type="dxa"/>
          </w:tcPr>
          <w:p w:rsidR="006150A6" w:rsidRPr="00263C0B" w:rsidRDefault="006150A6" w:rsidP="003E63E8">
            <w:pPr>
              <w:autoSpaceDE w:val="0"/>
              <w:autoSpaceDN w:val="0"/>
              <w:rPr>
                <w:rFonts w:ascii="Times New Roman" w:hAnsi="Times New Roman" w:cs="Times New Roman"/>
                <w:b/>
                <w:lang w:val="ru-RU"/>
              </w:rPr>
            </w:pPr>
          </w:p>
        </w:tc>
        <w:tc>
          <w:tcPr>
            <w:tcW w:w="3974" w:type="dxa"/>
          </w:tcPr>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объяснять, как проявляется мораль и нравственность через описание личных качеств человека;</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-осознавать, какие личностные качества соотносятся с теми или иными моральными и нравственными ценностями; </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-понимать различия между этикой и этикетом и их взаимосвязь;</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 обосновывать и доказывать ценность свободы как залога благополучия общества, уважения к правам человека, его месту и роли в общественных процессах;</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характеризовать взаимосвязь таких понятий как «свобода», «ответственность», «право» и «долг»;</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понимать важность коллективизма как ценности современной России и его приоритет перед идеологией индивидуализма; </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приводить примеры идеалов человека в историко-культурном пространстве современной России. - понимать различие между процессами </w:t>
            </w:r>
            <w:r w:rsidRPr="00371F7C">
              <w:rPr>
                <w:rFonts w:ascii="Times New Roman" w:hAnsi="Times New Roman" w:cs="Times New Roman"/>
                <w:sz w:val="20"/>
                <w:szCs w:val="20"/>
                <w:lang w:val="ru-RU"/>
              </w:rPr>
              <w:lastRenderedPageBreak/>
              <w:t xml:space="preserve">антропогенеза и </w:t>
            </w:r>
            <w:proofErr w:type="spellStart"/>
            <w:r w:rsidRPr="00371F7C">
              <w:rPr>
                <w:rFonts w:ascii="Times New Roman" w:hAnsi="Times New Roman" w:cs="Times New Roman"/>
                <w:sz w:val="20"/>
                <w:szCs w:val="20"/>
                <w:lang w:val="ru-RU"/>
              </w:rPr>
              <w:t>антропосоциогенеза</w:t>
            </w:r>
            <w:proofErr w:type="spellEnd"/>
            <w:r w:rsidRPr="00371F7C">
              <w:rPr>
                <w:rFonts w:ascii="Times New Roman" w:hAnsi="Times New Roman" w:cs="Times New Roman"/>
                <w:sz w:val="20"/>
                <w:szCs w:val="20"/>
                <w:lang w:val="ru-RU"/>
              </w:rPr>
              <w:t>;</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характеризовать процесс взросления человека и его основные этапы, а также потребности человека для гармоничного развития и существования на каждом из этапов;</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обосновывать важность взаимодействия человека и общества, характеризовать негативные эффекты социальной изоляции;</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-знать и уметь демонстрировать своё понимание самостоятельности, её роли в развитии личности, во взаимодействии с другими людьми.</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характеризовать нравственный потенциал религии;</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знать и уметь излагать нравственные принципы государствообразующих конфессий России;</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 xml:space="preserve">- знать основные требования к нравственному идеалу человека в государствообразующих религиях современной России; </w:t>
            </w:r>
          </w:p>
          <w:p w:rsidR="006150A6" w:rsidRPr="00371F7C" w:rsidRDefault="006150A6" w:rsidP="00371F7C">
            <w:pPr>
              <w:autoSpaceDE w:val="0"/>
              <w:autoSpaceDN w:val="0"/>
              <w:ind w:left="180" w:right="-14"/>
              <w:jc w:val="both"/>
              <w:rPr>
                <w:rFonts w:ascii="Times New Roman" w:hAnsi="Times New Roman" w:cs="Times New Roman"/>
                <w:sz w:val="20"/>
                <w:szCs w:val="20"/>
                <w:lang w:val="ru-RU"/>
              </w:rPr>
            </w:pPr>
            <w:r w:rsidRPr="00371F7C">
              <w:rPr>
                <w:rFonts w:ascii="Times New Roman" w:hAnsi="Times New Roman" w:cs="Times New Roman"/>
                <w:sz w:val="20"/>
                <w:szCs w:val="20"/>
                <w:lang w:val="ru-RU"/>
              </w:rPr>
              <w:t>-уметь обосновывать важность религиозных моральных и нравственных ценностей для современного общества.</w:t>
            </w:r>
          </w:p>
          <w:p w:rsidR="006150A6" w:rsidRPr="00263C0B" w:rsidRDefault="006150A6" w:rsidP="00371F7C">
            <w:pPr>
              <w:autoSpaceDE w:val="0"/>
              <w:autoSpaceDN w:val="0"/>
              <w:ind w:left="180" w:right="-14"/>
              <w:jc w:val="both"/>
              <w:rPr>
                <w:rFonts w:ascii="Times New Roman" w:hAnsi="Times New Roman" w:cs="Times New Roman"/>
                <w:b/>
                <w:lang w:val="ru-RU"/>
              </w:rPr>
            </w:pPr>
          </w:p>
        </w:tc>
        <w:tc>
          <w:tcPr>
            <w:tcW w:w="1652" w:type="dxa"/>
          </w:tcPr>
          <w:p w:rsidR="006150A6" w:rsidRPr="00263C0B" w:rsidRDefault="006150A6" w:rsidP="00881A9D">
            <w:pPr>
              <w:autoSpaceDE w:val="0"/>
              <w:autoSpaceDN w:val="0"/>
              <w:rPr>
                <w:rFonts w:ascii="Times New Roman" w:hAnsi="Times New Roman" w:cs="Times New Roman"/>
                <w:lang w:val="ru-RU"/>
              </w:rPr>
            </w:pPr>
            <w:r w:rsidRPr="00263C0B">
              <w:rPr>
                <w:rFonts w:ascii="Times New Roman" w:hAnsi="Times New Roman" w:cs="Times New Roman"/>
                <w:lang w:val="ru-RU"/>
              </w:rPr>
              <w:lastRenderedPageBreak/>
              <w:t>устный опрос,</w:t>
            </w:r>
          </w:p>
          <w:p w:rsidR="006150A6" w:rsidRPr="00263C0B" w:rsidRDefault="006150A6" w:rsidP="00881A9D">
            <w:pPr>
              <w:autoSpaceDE w:val="0"/>
              <w:autoSpaceDN w:val="0"/>
              <w:rPr>
                <w:rFonts w:ascii="Times New Roman" w:hAnsi="Times New Roman" w:cs="Times New Roman"/>
                <w:lang w:val="ru-RU"/>
              </w:rPr>
            </w:pPr>
            <w:r w:rsidRPr="00263C0B">
              <w:rPr>
                <w:rFonts w:ascii="Times New Roman" w:hAnsi="Times New Roman" w:cs="Times New Roman"/>
                <w:lang w:val="ru-RU"/>
              </w:rPr>
              <w:t>практическая работа</w:t>
            </w:r>
            <w:r>
              <w:rPr>
                <w:rFonts w:ascii="Times New Roman" w:hAnsi="Times New Roman" w:cs="Times New Roman"/>
                <w:lang w:val="ru-RU"/>
              </w:rPr>
              <w:t>, письменный контроль</w:t>
            </w:r>
          </w:p>
        </w:tc>
        <w:tc>
          <w:tcPr>
            <w:tcW w:w="2028" w:type="dxa"/>
          </w:tcPr>
          <w:p w:rsidR="006150A6" w:rsidRDefault="00D40CAC" w:rsidP="003B0FE5">
            <w:pPr>
              <w:rPr>
                <w:rFonts w:ascii="Times New Roman" w:hAnsi="Times New Roman" w:cs="Times New Roman"/>
                <w:lang w:val="ru-RU"/>
              </w:rPr>
            </w:pPr>
            <w:hyperlink r:id="rId25"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scool</w:t>
              </w:r>
              <w:proofErr w:type="spellEnd"/>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edu</w:t>
              </w:r>
              <w:proofErr w:type="spellEnd"/>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ru</w:t>
              </w:r>
              <w:proofErr w:type="spellEnd"/>
            </w:hyperlink>
          </w:p>
          <w:p w:rsidR="006150A6" w:rsidRDefault="006150A6" w:rsidP="003B0FE5">
            <w:pPr>
              <w:rPr>
                <w:rFonts w:ascii="Times New Roman" w:hAnsi="Times New Roman" w:cs="Times New Roman"/>
                <w:lang w:val="ru-RU"/>
              </w:rPr>
            </w:pPr>
          </w:p>
          <w:p w:rsidR="006150A6" w:rsidRPr="00263C0B" w:rsidRDefault="00D40CAC" w:rsidP="003B0FE5">
            <w:pPr>
              <w:autoSpaceDE w:val="0"/>
              <w:autoSpaceDN w:val="0"/>
              <w:rPr>
                <w:rFonts w:ascii="Times New Roman" w:hAnsi="Times New Roman" w:cs="Times New Roman"/>
                <w:b/>
                <w:lang w:val="ru-RU"/>
              </w:rPr>
            </w:pPr>
            <w:hyperlink r:id="rId26"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D40CAC" w:rsidP="003B0FE5">
            <w:pPr>
              <w:rPr>
                <w:rFonts w:ascii="Times New Roman" w:hAnsi="Times New Roman" w:cs="Times New Roman"/>
                <w:lang w:val="ru-RU"/>
              </w:rPr>
            </w:pPr>
            <w:hyperlink r:id="rId27"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p>
        </w:tc>
        <w:tc>
          <w:tcPr>
            <w:tcW w:w="3545" w:type="dxa"/>
          </w:tcPr>
          <w:p w:rsidR="006150A6" w:rsidRPr="002F5A59" w:rsidRDefault="006150A6" w:rsidP="003E63E8">
            <w:pPr>
              <w:autoSpaceDE w:val="0"/>
              <w:autoSpaceDN w:val="0"/>
              <w:ind w:left="180" w:right="-14"/>
              <w:jc w:val="both"/>
              <w:rPr>
                <w:rFonts w:ascii="Times New Roman" w:hAnsi="Times New Roman" w:cs="Times New Roman"/>
                <w:b/>
                <w:sz w:val="24"/>
                <w:szCs w:val="24"/>
                <w:lang w:val="ru-RU"/>
              </w:rPr>
            </w:pPr>
            <w:r w:rsidRPr="00263C0B">
              <w:rPr>
                <w:rFonts w:ascii="Times New Roman" w:eastAsia="Times New Roman" w:hAnsi="Times New Roman" w:cs="Times New Roman"/>
                <w:color w:val="000000"/>
                <w:w w:val="97"/>
                <w:lang w:val="ru-RU"/>
              </w:rPr>
              <w:t>Итого по разделу:</w:t>
            </w: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6</w:t>
            </w:r>
          </w:p>
        </w:tc>
        <w:tc>
          <w:tcPr>
            <w:tcW w:w="10932" w:type="dxa"/>
            <w:gridSpan w:val="7"/>
          </w:tcPr>
          <w:p w:rsidR="006150A6" w:rsidRPr="00263C0B" w:rsidRDefault="006150A6" w:rsidP="003E63E8">
            <w:pPr>
              <w:rPr>
                <w:rFonts w:ascii="Times New Roman" w:hAnsi="Times New Roman" w:cs="Times New Roman"/>
                <w:lang w:val="ru-RU"/>
              </w:rPr>
            </w:pPr>
          </w:p>
        </w:tc>
      </w:tr>
      <w:tr w:rsidR="006150A6" w:rsidRPr="00D40CAC" w:rsidTr="003E63E8">
        <w:trPr>
          <w:trHeight w:val="557"/>
        </w:trPr>
        <w:tc>
          <w:tcPr>
            <w:tcW w:w="15984" w:type="dxa"/>
            <w:gridSpan w:val="10"/>
          </w:tcPr>
          <w:p w:rsidR="006150A6" w:rsidRPr="002F5A59" w:rsidRDefault="006150A6" w:rsidP="00881A9D">
            <w:pPr>
              <w:autoSpaceDE w:val="0"/>
              <w:autoSpaceDN w:val="0"/>
              <w:ind w:left="180" w:right="-14"/>
              <w:jc w:val="both"/>
              <w:rPr>
                <w:rFonts w:ascii="Times New Roman" w:hAnsi="Times New Roman" w:cs="Times New Roman"/>
                <w:b/>
                <w:sz w:val="24"/>
                <w:szCs w:val="24"/>
                <w:lang w:val="ru-RU"/>
              </w:rPr>
            </w:pPr>
            <w:r w:rsidRPr="002F3750">
              <w:rPr>
                <w:rFonts w:ascii="Times New Roman" w:eastAsia="Times New Roman" w:hAnsi="Times New Roman" w:cs="Times New Roman"/>
                <w:b/>
                <w:color w:val="000000"/>
                <w:w w:val="97"/>
                <w:lang w:val="ru-RU"/>
              </w:rPr>
              <w:t xml:space="preserve">Раздел </w:t>
            </w:r>
            <w:r>
              <w:rPr>
                <w:rFonts w:ascii="Times New Roman" w:eastAsia="Times New Roman" w:hAnsi="Times New Roman" w:cs="Times New Roman"/>
                <w:b/>
                <w:color w:val="000000"/>
                <w:w w:val="97"/>
                <w:lang w:val="ru-RU"/>
              </w:rPr>
              <w:t>3.</w:t>
            </w:r>
            <w:r w:rsidRPr="002F5A59">
              <w:rPr>
                <w:rFonts w:ascii="Times New Roman" w:hAnsi="Times New Roman" w:cs="Times New Roman"/>
                <w:b/>
                <w:sz w:val="24"/>
                <w:szCs w:val="24"/>
                <w:lang w:val="ru-RU"/>
              </w:rPr>
              <w:t xml:space="preserve"> «Человек как член общества»</w:t>
            </w:r>
          </w:p>
          <w:p w:rsidR="006150A6" w:rsidRPr="00263C0B" w:rsidRDefault="006150A6" w:rsidP="00881A9D">
            <w:pPr>
              <w:rPr>
                <w:rFonts w:ascii="Times New Roman" w:hAnsi="Times New Roman" w:cs="Times New Roman"/>
                <w:lang w:val="ru-RU"/>
              </w:rPr>
            </w:pPr>
          </w:p>
        </w:tc>
      </w:tr>
      <w:tr w:rsidR="006150A6" w:rsidRPr="006D561F"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r>
              <w:rPr>
                <w:rFonts w:ascii="Times New Roman" w:hAnsi="Times New Roman" w:cs="Times New Roman"/>
                <w:lang w:val="ru-RU"/>
              </w:rPr>
              <w:t>3.1</w:t>
            </w:r>
          </w:p>
        </w:tc>
        <w:tc>
          <w:tcPr>
            <w:tcW w:w="3545" w:type="dxa"/>
          </w:tcPr>
          <w:p w:rsidR="006150A6" w:rsidRPr="002F5A59" w:rsidRDefault="006150A6" w:rsidP="00881A9D">
            <w:pPr>
              <w:autoSpaceDE w:val="0"/>
              <w:autoSpaceDN w:val="0"/>
              <w:ind w:left="180" w:right="-14"/>
              <w:jc w:val="both"/>
              <w:rPr>
                <w:rFonts w:ascii="Times New Roman" w:hAnsi="Times New Roman" w:cs="Times New Roman"/>
                <w:b/>
                <w:sz w:val="24"/>
                <w:szCs w:val="24"/>
                <w:lang w:val="ru-RU"/>
              </w:rPr>
            </w:pPr>
            <w:r w:rsidRPr="002F5A59">
              <w:rPr>
                <w:rFonts w:ascii="Times New Roman" w:hAnsi="Times New Roman" w:cs="Times New Roman"/>
                <w:b/>
                <w:sz w:val="24"/>
                <w:szCs w:val="24"/>
                <w:lang w:val="ru-RU"/>
              </w:rPr>
              <w:t>«Человек как член общества»</w:t>
            </w:r>
          </w:p>
          <w:p w:rsidR="006150A6" w:rsidRPr="00263C0B" w:rsidRDefault="006150A6" w:rsidP="00881A9D">
            <w:pPr>
              <w:autoSpaceDE w:val="0"/>
              <w:autoSpaceDN w:val="0"/>
              <w:ind w:left="180" w:right="-14"/>
              <w:jc w:val="both"/>
              <w:rPr>
                <w:rFonts w:ascii="Times New Roman" w:eastAsia="Times New Roman" w:hAnsi="Times New Roman" w:cs="Times New Roman"/>
                <w:color w:val="000000"/>
                <w:w w:val="97"/>
                <w:lang w:val="ru-RU"/>
              </w:rPr>
            </w:pP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10</w:t>
            </w:r>
          </w:p>
        </w:tc>
        <w:tc>
          <w:tcPr>
            <w:tcW w:w="1010"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0</w:t>
            </w:r>
          </w:p>
        </w:tc>
        <w:tc>
          <w:tcPr>
            <w:tcW w:w="1144" w:type="dxa"/>
            <w:gridSpan w:val="2"/>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0,5</w:t>
            </w:r>
          </w:p>
        </w:tc>
        <w:tc>
          <w:tcPr>
            <w:tcW w:w="1124" w:type="dxa"/>
          </w:tcPr>
          <w:p w:rsidR="006150A6" w:rsidRPr="00263C0B" w:rsidRDefault="006150A6" w:rsidP="003E63E8">
            <w:pPr>
              <w:autoSpaceDE w:val="0"/>
              <w:autoSpaceDN w:val="0"/>
              <w:rPr>
                <w:rFonts w:ascii="Times New Roman" w:hAnsi="Times New Roman" w:cs="Times New Roman"/>
                <w:b/>
                <w:lang w:val="ru-RU"/>
              </w:rPr>
            </w:pPr>
          </w:p>
        </w:tc>
        <w:tc>
          <w:tcPr>
            <w:tcW w:w="3974" w:type="dxa"/>
          </w:tcPr>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характеризовать важность труда и его роль в современном обществе;</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соотносить понятия «добросовестный труд» и «экономическое благополучие»;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объяснять понятия «безделье», «лень», «тунеядство»; понимать важность и уметь обосновать необходимость их преодоления для самого себя;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оценивать общественные процессы в области общественной оценки труда;</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осознавать и демонстрировать значимость трудолюбия, трудовых </w:t>
            </w:r>
            <w:r w:rsidRPr="00271DB8">
              <w:rPr>
                <w:rFonts w:ascii="Times New Roman" w:hAnsi="Times New Roman" w:cs="Times New Roman"/>
                <w:sz w:val="20"/>
                <w:szCs w:val="20"/>
                <w:lang w:val="ru-RU"/>
              </w:rPr>
              <w:lastRenderedPageBreak/>
              <w:t xml:space="preserve">подвигов, социальной ответственности за свой труд;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объяснять важность труда и его экономической стоимости;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знать и объяснять понятия «безделье», «лень», «тунеядство», с одной стороны, и «трудолюбие», «подвиг труда», «ответственность», с другой стороны, а также «общественная оценка труда».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характеризовать понятия «подвиг», «героизм», «самопожертвование»;</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 понимать отличия подвига на войне и в мирное время;</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уметь доказывать важность героических примеров для жизни общества;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знать и называть героев современного общества и исторических личностей;</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обосновывать разграничение понятий «героизм» и «</w:t>
            </w:r>
            <w:proofErr w:type="spellStart"/>
            <w:r w:rsidRPr="00271DB8">
              <w:rPr>
                <w:rFonts w:ascii="Times New Roman" w:hAnsi="Times New Roman" w:cs="Times New Roman"/>
                <w:sz w:val="20"/>
                <w:szCs w:val="20"/>
                <w:lang w:val="ru-RU"/>
              </w:rPr>
              <w:t>псевдогероизм</w:t>
            </w:r>
            <w:proofErr w:type="spellEnd"/>
            <w:r w:rsidRPr="00271DB8">
              <w:rPr>
                <w:rFonts w:ascii="Times New Roman" w:hAnsi="Times New Roman" w:cs="Times New Roman"/>
                <w:sz w:val="20"/>
                <w:szCs w:val="20"/>
                <w:lang w:val="ru-RU"/>
              </w:rPr>
              <w:t>» через значимость для общества и понимание последствий.</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характеризовать понятие «социальные отношения»;</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понимать смысл понятия «человек как субъект социальных отношений» в приложении к его нравственному и духовному развитию;</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осознавать роль малых и больших социальных групп в нравственном состоянии личности;</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обосновывать понятия «дружба», «предательство», «честь», «коллективизм» и приводить примеры из истории, культуры и литературы;</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обосновывать важность и находить нравственные основания социальной взаимопомощи, в том числе благотворительности;</w:t>
            </w:r>
          </w:p>
          <w:p w:rsidR="006150A6" w:rsidRPr="002F5A59" w:rsidRDefault="006150A6" w:rsidP="00271DB8">
            <w:pPr>
              <w:autoSpaceDE w:val="0"/>
              <w:autoSpaceDN w:val="0"/>
              <w:ind w:left="180" w:right="-14"/>
              <w:jc w:val="both"/>
              <w:rPr>
                <w:rFonts w:ascii="Times New Roman" w:hAnsi="Times New Roman" w:cs="Times New Roman"/>
                <w:sz w:val="24"/>
                <w:szCs w:val="24"/>
                <w:lang w:val="ru-RU"/>
              </w:rPr>
            </w:pPr>
            <w:r w:rsidRPr="00271DB8">
              <w:rPr>
                <w:rFonts w:ascii="Times New Roman" w:hAnsi="Times New Roman" w:cs="Times New Roman"/>
                <w:sz w:val="20"/>
                <w:szCs w:val="20"/>
                <w:lang w:val="ru-RU"/>
              </w:rPr>
              <w:t>- понимать и характеризовать понятие «этика предпринимательства» в социальном аспекте.</w:t>
            </w:r>
            <w:r w:rsidRPr="002F5A59">
              <w:rPr>
                <w:rFonts w:ascii="Times New Roman" w:hAnsi="Times New Roman" w:cs="Times New Roman"/>
                <w:sz w:val="24"/>
                <w:szCs w:val="24"/>
                <w:lang w:val="ru-RU"/>
              </w:rPr>
              <w:t xml:space="preserve"> </w:t>
            </w:r>
          </w:p>
          <w:p w:rsidR="006150A6" w:rsidRPr="00263C0B" w:rsidRDefault="006150A6" w:rsidP="00881A9D">
            <w:pPr>
              <w:autoSpaceDE w:val="0"/>
              <w:autoSpaceDN w:val="0"/>
              <w:ind w:left="180" w:right="-14"/>
              <w:jc w:val="both"/>
              <w:rPr>
                <w:rFonts w:ascii="Times New Roman" w:hAnsi="Times New Roman" w:cs="Times New Roman"/>
                <w:b/>
                <w:lang w:val="ru-RU"/>
              </w:rPr>
            </w:pPr>
          </w:p>
        </w:tc>
        <w:tc>
          <w:tcPr>
            <w:tcW w:w="1652" w:type="dxa"/>
          </w:tcPr>
          <w:p w:rsidR="006150A6" w:rsidRPr="00263C0B" w:rsidRDefault="006150A6" w:rsidP="00371EA4">
            <w:pPr>
              <w:autoSpaceDE w:val="0"/>
              <w:autoSpaceDN w:val="0"/>
              <w:rPr>
                <w:rFonts w:ascii="Times New Roman" w:hAnsi="Times New Roman" w:cs="Times New Roman"/>
                <w:lang w:val="ru-RU"/>
              </w:rPr>
            </w:pPr>
            <w:r w:rsidRPr="00263C0B">
              <w:rPr>
                <w:rFonts w:ascii="Times New Roman" w:hAnsi="Times New Roman" w:cs="Times New Roman"/>
                <w:lang w:val="ru-RU"/>
              </w:rPr>
              <w:lastRenderedPageBreak/>
              <w:t>устный опрос,</w:t>
            </w:r>
          </w:p>
          <w:p w:rsidR="006150A6" w:rsidRPr="00263C0B" w:rsidRDefault="006150A6" w:rsidP="00371EA4">
            <w:pPr>
              <w:autoSpaceDE w:val="0"/>
              <w:autoSpaceDN w:val="0"/>
              <w:rPr>
                <w:rFonts w:ascii="Times New Roman" w:hAnsi="Times New Roman" w:cs="Times New Roman"/>
                <w:lang w:val="ru-RU"/>
              </w:rPr>
            </w:pPr>
            <w:r w:rsidRPr="00263C0B">
              <w:rPr>
                <w:rFonts w:ascii="Times New Roman" w:hAnsi="Times New Roman" w:cs="Times New Roman"/>
                <w:lang w:val="ru-RU"/>
              </w:rPr>
              <w:t>практическая работа</w:t>
            </w:r>
            <w:r>
              <w:rPr>
                <w:rFonts w:ascii="Times New Roman" w:hAnsi="Times New Roman" w:cs="Times New Roman"/>
                <w:lang w:val="ru-RU"/>
              </w:rPr>
              <w:t>, письменный контроль</w:t>
            </w:r>
          </w:p>
        </w:tc>
        <w:tc>
          <w:tcPr>
            <w:tcW w:w="2028" w:type="dxa"/>
          </w:tcPr>
          <w:p w:rsidR="006150A6" w:rsidRDefault="00D40CAC" w:rsidP="003B0FE5">
            <w:pPr>
              <w:rPr>
                <w:rFonts w:ascii="Times New Roman" w:hAnsi="Times New Roman" w:cs="Times New Roman"/>
                <w:lang w:val="ru-RU"/>
              </w:rPr>
            </w:pPr>
            <w:hyperlink r:id="rId28"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scool</w:t>
              </w:r>
              <w:proofErr w:type="spellEnd"/>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edu</w:t>
              </w:r>
              <w:proofErr w:type="spellEnd"/>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ru</w:t>
              </w:r>
              <w:proofErr w:type="spellEnd"/>
            </w:hyperlink>
          </w:p>
          <w:p w:rsidR="006150A6" w:rsidRDefault="006150A6" w:rsidP="003B0FE5">
            <w:pPr>
              <w:rPr>
                <w:rFonts w:ascii="Times New Roman" w:hAnsi="Times New Roman" w:cs="Times New Roman"/>
                <w:lang w:val="ru-RU"/>
              </w:rPr>
            </w:pPr>
          </w:p>
          <w:p w:rsidR="006150A6" w:rsidRPr="00263C0B" w:rsidRDefault="00D40CAC" w:rsidP="003B0FE5">
            <w:pPr>
              <w:autoSpaceDE w:val="0"/>
              <w:autoSpaceDN w:val="0"/>
              <w:rPr>
                <w:rFonts w:ascii="Times New Roman" w:hAnsi="Times New Roman" w:cs="Times New Roman"/>
                <w:b/>
                <w:lang w:val="ru-RU"/>
              </w:rPr>
            </w:pPr>
            <w:hyperlink r:id="rId29"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D40CAC" w:rsidP="003B0FE5">
            <w:pPr>
              <w:rPr>
                <w:rFonts w:ascii="Times New Roman" w:hAnsi="Times New Roman" w:cs="Times New Roman"/>
                <w:lang w:val="ru-RU"/>
              </w:rPr>
            </w:pPr>
            <w:hyperlink r:id="rId30"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p>
        </w:tc>
        <w:tc>
          <w:tcPr>
            <w:tcW w:w="3545" w:type="dxa"/>
          </w:tcPr>
          <w:p w:rsidR="006150A6" w:rsidRPr="00263C0B" w:rsidRDefault="006150A6" w:rsidP="00881A9D">
            <w:pPr>
              <w:autoSpaceDE w:val="0"/>
              <w:autoSpaceDN w:val="0"/>
              <w:ind w:left="180" w:right="-14"/>
              <w:jc w:val="both"/>
              <w:rPr>
                <w:rFonts w:ascii="Times New Roman" w:eastAsia="Times New Roman" w:hAnsi="Times New Roman" w:cs="Times New Roman"/>
                <w:color w:val="000000"/>
                <w:w w:val="97"/>
                <w:lang w:val="ru-RU"/>
              </w:rPr>
            </w:pPr>
            <w:r w:rsidRPr="00263C0B">
              <w:rPr>
                <w:rFonts w:ascii="Times New Roman" w:eastAsia="Times New Roman" w:hAnsi="Times New Roman" w:cs="Times New Roman"/>
                <w:color w:val="000000"/>
                <w:w w:val="97"/>
                <w:lang w:val="ru-RU"/>
              </w:rPr>
              <w:t>Итого по разделу:</w:t>
            </w: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10</w:t>
            </w:r>
          </w:p>
        </w:tc>
        <w:tc>
          <w:tcPr>
            <w:tcW w:w="10932" w:type="dxa"/>
            <w:gridSpan w:val="7"/>
          </w:tcPr>
          <w:p w:rsidR="006150A6" w:rsidRPr="00263C0B" w:rsidRDefault="006150A6" w:rsidP="003E63E8">
            <w:pPr>
              <w:rPr>
                <w:rFonts w:ascii="Times New Roman" w:hAnsi="Times New Roman" w:cs="Times New Roman"/>
                <w:lang w:val="ru-RU"/>
              </w:rPr>
            </w:pPr>
          </w:p>
        </w:tc>
      </w:tr>
      <w:tr w:rsidR="006150A6" w:rsidRPr="00263C0B" w:rsidTr="003E63E8">
        <w:trPr>
          <w:trHeight w:val="557"/>
        </w:trPr>
        <w:tc>
          <w:tcPr>
            <w:tcW w:w="15984" w:type="dxa"/>
            <w:gridSpan w:val="10"/>
          </w:tcPr>
          <w:p w:rsidR="006150A6" w:rsidRPr="002F5A59" w:rsidRDefault="006150A6" w:rsidP="00881A9D">
            <w:pPr>
              <w:autoSpaceDE w:val="0"/>
              <w:autoSpaceDN w:val="0"/>
              <w:ind w:left="180" w:right="-14"/>
              <w:jc w:val="both"/>
              <w:rPr>
                <w:rFonts w:ascii="Times New Roman" w:hAnsi="Times New Roman" w:cs="Times New Roman"/>
                <w:sz w:val="24"/>
                <w:szCs w:val="24"/>
                <w:lang w:val="ru-RU"/>
              </w:rPr>
            </w:pPr>
            <w:r>
              <w:rPr>
                <w:rFonts w:ascii="Times New Roman" w:hAnsi="Times New Roman" w:cs="Times New Roman"/>
                <w:lang w:val="ru-RU"/>
              </w:rPr>
              <w:t>Раздел 4.</w:t>
            </w:r>
            <w:r w:rsidRPr="002F5A59">
              <w:rPr>
                <w:rFonts w:ascii="Times New Roman" w:hAnsi="Times New Roman" w:cs="Times New Roman"/>
                <w:b/>
                <w:sz w:val="24"/>
                <w:szCs w:val="24"/>
                <w:lang w:val="ru-RU"/>
              </w:rPr>
              <w:t xml:space="preserve"> «Родина и патриотизм»</w:t>
            </w:r>
          </w:p>
          <w:p w:rsidR="006150A6" w:rsidRPr="00263C0B" w:rsidRDefault="006150A6" w:rsidP="003E63E8">
            <w:pPr>
              <w:rPr>
                <w:rFonts w:ascii="Times New Roman" w:hAnsi="Times New Roman" w:cs="Times New Roman"/>
                <w:lang w:val="ru-RU"/>
              </w:rPr>
            </w:pPr>
          </w:p>
        </w:tc>
      </w:tr>
      <w:tr w:rsidR="006150A6" w:rsidRPr="006D561F"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r>
              <w:rPr>
                <w:rFonts w:ascii="Times New Roman" w:hAnsi="Times New Roman" w:cs="Times New Roman"/>
                <w:lang w:val="ru-RU"/>
              </w:rPr>
              <w:t>4.1</w:t>
            </w:r>
          </w:p>
        </w:tc>
        <w:tc>
          <w:tcPr>
            <w:tcW w:w="3545" w:type="dxa"/>
          </w:tcPr>
          <w:p w:rsidR="006150A6" w:rsidRPr="002F5A59" w:rsidRDefault="006150A6" w:rsidP="00881A9D">
            <w:pPr>
              <w:autoSpaceDE w:val="0"/>
              <w:autoSpaceDN w:val="0"/>
              <w:ind w:left="180" w:right="-14"/>
              <w:jc w:val="both"/>
              <w:rPr>
                <w:rFonts w:ascii="Times New Roman" w:hAnsi="Times New Roman" w:cs="Times New Roman"/>
                <w:sz w:val="24"/>
                <w:szCs w:val="24"/>
                <w:lang w:val="ru-RU"/>
              </w:rPr>
            </w:pPr>
            <w:r w:rsidRPr="002F5A59">
              <w:rPr>
                <w:rFonts w:ascii="Times New Roman" w:hAnsi="Times New Roman" w:cs="Times New Roman"/>
                <w:b/>
                <w:sz w:val="24"/>
                <w:szCs w:val="24"/>
                <w:lang w:val="ru-RU"/>
              </w:rPr>
              <w:t>«Родина и патриотизм»</w:t>
            </w:r>
          </w:p>
          <w:p w:rsidR="006150A6" w:rsidRPr="00263C0B" w:rsidRDefault="006150A6" w:rsidP="00881A9D">
            <w:pPr>
              <w:autoSpaceDE w:val="0"/>
              <w:autoSpaceDN w:val="0"/>
              <w:ind w:left="180" w:right="-14"/>
              <w:jc w:val="both"/>
              <w:rPr>
                <w:rFonts w:ascii="Times New Roman" w:eastAsia="Times New Roman" w:hAnsi="Times New Roman" w:cs="Times New Roman"/>
                <w:color w:val="000000"/>
                <w:w w:val="97"/>
                <w:lang w:val="ru-RU"/>
              </w:rPr>
            </w:pP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8</w:t>
            </w:r>
          </w:p>
        </w:tc>
        <w:tc>
          <w:tcPr>
            <w:tcW w:w="1010"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0</w:t>
            </w:r>
          </w:p>
        </w:tc>
        <w:tc>
          <w:tcPr>
            <w:tcW w:w="1144" w:type="dxa"/>
            <w:gridSpan w:val="2"/>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1,5</w:t>
            </w:r>
          </w:p>
        </w:tc>
        <w:tc>
          <w:tcPr>
            <w:tcW w:w="1124" w:type="dxa"/>
          </w:tcPr>
          <w:p w:rsidR="006150A6" w:rsidRPr="00263C0B" w:rsidRDefault="006150A6" w:rsidP="003E63E8">
            <w:pPr>
              <w:autoSpaceDE w:val="0"/>
              <w:autoSpaceDN w:val="0"/>
              <w:rPr>
                <w:rFonts w:ascii="Times New Roman" w:hAnsi="Times New Roman" w:cs="Times New Roman"/>
                <w:b/>
                <w:lang w:val="ru-RU"/>
              </w:rPr>
            </w:pPr>
          </w:p>
        </w:tc>
        <w:tc>
          <w:tcPr>
            <w:tcW w:w="3974" w:type="dxa"/>
          </w:tcPr>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характеризовать понятия «Родина» и «гражданство», объяснять их взаимосвязь;</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понимать духовно-нравственный характер патриотизма, ценностей гражданского самосознания;</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понимать и уметь обосновывать нравственные качества гражданина.</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характеризовать понятие «патриотизм»;</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 приводить примеры патриотизма в истории и современном обществе;</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различать истинный и ложный патриотизм через ориентированность на ценности толерантности, уважения к другим народам, их истории и культуре;</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уметь обосновывать важность патриотизма.</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-характеризовать понятия «война» и «мир»;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-доказывать важность сохранения мира и согласия;</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-обосновывать роль защиты Отечества, её важность для гражданина;</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понимать особенности защиты чести Отечества в спорте, науке, культуре;</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характеризовать понятия «военный подвиг», «честь», «доблесть»; обосновывать их важность, приводить примеры их проявлений.</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b/>
                <w:sz w:val="20"/>
                <w:szCs w:val="20"/>
                <w:lang w:val="ru-RU"/>
              </w:rPr>
              <w:t>-</w:t>
            </w:r>
            <w:r w:rsidRPr="00271DB8">
              <w:rPr>
                <w:rFonts w:ascii="Times New Roman" w:hAnsi="Times New Roman" w:cs="Times New Roman"/>
                <w:sz w:val="20"/>
                <w:szCs w:val="20"/>
                <w:lang w:val="ru-RU"/>
              </w:rPr>
              <w:t xml:space="preserve"> характеризовать грани взаимодействия человека и культуры;</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-уметь описать в выбранном направлении с помощью известных примеров образ человека, создаваемый произведениями культуры;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-показать взаимосвязь человека и культуры через их взаимовлияние; </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r w:rsidRPr="00271DB8">
              <w:rPr>
                <w:rFonts w:ascii="Times New Roman" w:hAnsi="Times New Roman" w:cs="Times New Roman"/>
                <w:sz w:val="20"/>
                <w:szCs w:val="20"/>
                <w:lang w:val="ru-RU"/>
              </w:rPr>
              <w:t xml:space="preserve">- характеризовать основные признаки понятия «человек» с опорой на </w:t>
            </w:r>
            <w:r w:rsidRPr="00271DB8">
              <w:rPr>
                <w:rFonts w:ascii="Times New Roman" w:hAnsi="Times New Roman" w:cs="Times New Roman"/>
                <w:sz w:val="20"/>
                <w:szCs w:val="20"/>
                <w:lang w:val="ru-RU"/>
              </w:rPr>
              <w:lastRenderedPageBreak/>
              <w:t>исторические и культурные примеры, их осмысление и оценку, как с положительной, так и с отрицательной стороны.</w:t>
            </w:r>
          </w:p>
          <w:p w:rsidR="006150A6" w:rsidRPr="00271DB8" w:rsidRDefault="006150A6" w:rsidP="00271DB8">
            <w:pPr>
              <w:autoSpaceDE w:val="0"/>
              <w:autoSpaceDN w:val="0"/>
              <w:ind w:left="180" w:right="-14"/>
              <w:jc w:val="both"/>
              <w:rPr>
                <w:rFonts w:ascii="Times New Roman" w:hAnsi="Times New Roman" w:cs="Times New Roman"/>
                <w:sz w:val="20"/>
                <w:szCs w:val="20"/>
                <w:lang w:val="ru-RU"/>
              </w:rPr>
            </w:pPr>
          </w:p>
          <w:p w:rsidR="006150A6" w:rsidRPr="00263C0B" w:rsidRDefault="006150A6" w:rsidP="00881A9D">
            <w:pPr>
              <w:autoSpaceDE w:val="0"/>
              <w:autoSpaceDN w:val="0"/>
              <w:ind w:left="180" w:right="-14"/>
              <w:jc w:val="both"/>
              <w:rPr>
                <w:rFonts w:ascii="Times New Roman" w:hAnsi="Times New Roman" w:cs="Times New Roman"/>
                <w:b/>
                <w:lang w:val="ru-RU"/>
              </w:rPr>
            </w:pPr>
          </w:p>
        </w:tc>
        <w:tc>
          <w:tcPr>
            <w:tcW w:w="1652" w:type="dxa"/>
          </w:tcPr>
          <w:p w:rsidR="006150A6" w:rsidRPr="00263C0B" w:rsidRDefault="006150A6" w:rsidP="00371EA4">
            <w:pPr>
              <w:autoSpaceDE w:val="0"/>
              <w:autoSpaceDN w:val="0"/>
              <w:rPr>
                <w:rFonts w:ascii="Times New Roman" w:hAnsi="Times New Roman" w:cs="Times New Roman"/>
                <w:lang w:val="ru-RU"/>
              </w:rPr>
            </w:pPr>
            <w:r w:rsidRPr="00263C0B">
              <w:rPr>
                <w:rFonts w:ascii="Times New Roman" w:hAnsi="Times New Roman" w:cs="Times New Roman"/>
                <w:lang w:val="ru-RU"/>
              </w:rPr>
              <w:lastRenderedPageBreak/>
              <w:t>устный опрос,</w:t>
            </w:r>
          </w:p>
          <w:p w:rsidR="006150A6" w:rsidRPr="00263C0B" w:rsidRDefault="006150A6" w:rsidP="00371EA4">
            <w:pPr>
              <w:autoSpaceDE w:val="0"/>
              <w:autoSpaceDN w:val="0"/>
              <w:rPr>
                <w:rFonts w:ascii="Times New Roman" w:hAnsi="Times New Roman" w:cs="Times New Roman"/>
                <w:lang w:val="ru-RU"/>
              </w:rPr>
            </w:pPr>
            <w:r w:rsidRPr="00263C0B">
              <w:rPr>
                <w:rFonts w:ascii="Times New Roman" w:hAnsi="Times New Roman" w:cs="Times New Roman"/>
                <w:lang w:val="ru-RU"/>
              </w:rPr>
              <w:t>практическая работа</w:t>
            </w:r>
            <w:r>
              <w:rPr>
                <w:rFonts w:ascii="Times New Roman" w:hAnsi="Times New Roman" w:cs="Times New Roman"/>
                <w:lang w:val="ru-RU"/>
              </w:rPr>
              <w:t>, письменный контроль</w:t>
            </w:r>
          </w:p>
        </w:tc>
        <w:tc>
          <w:tcPr>
            <w:tcW w:w="2028" w:type="dxa"/>
          </w:tcPr>
          <w:p w:rsidR="006150A6" w:rsidRDefault="00D40CAC" w:rsidP="003B0FE5">
            <w:pPr>
              <w:rPr>
                <w:rFonts w:ascii="Times New Roman" w:hAnsi="Times New Roman" w:cs="Times New Roman"/>
                <w:lang w:val="ru-RU"/>
              </w:rPr>
            </w:pPr>
            <w:hyperlink r:id="rId31"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scool</w:t>
              </w:r>
              <w:proofErr w:type="spellEnd"/>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edu</w:t>
              </w:r>
              <w:proofErr w:type="spellEnd"/>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ru</w:t>
              </w:r>
              <w:proofErr w:type="spellEnd"/>
            </w:hyperlink>
          </w:p>
          <w:p w:rsidR="006150A6" w:rsidRDefault="006150A6" w:rsidP="003B0FE5">
            <w:pPr>
              <w:rPr>
                <w:rFonts w:ascii="Times New Roman" w:hAnsi="Times New Roman" w:cs="Times New Roman"/>
                <w:lang w:val="ru-RU"/>
              </w:rPr>
            </w:pPr>
          </w:p>
          <w:p w:rsidR="006150A6" w:rsidRPr="00263C0B" w:rsidRDefault="00D40CAC" w:rsidP="003B0FE5">
            <w:pPr>
              <w:autoSpaceDE w:val="0"/>
              <w:autoSpaceDN w:val="0"/>
              <w:rPr>
                <w:rFonts w:ascii="Times New Roman" w:hAnsi="Times New Roman" w:cs="Times New Roman"/>
                <w:b/>
                <w:lang w:val="ru-RU"/>
              </w:rPr>
            </w:pPr>
            <w:hyperlink r:id="rId32"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D40CAC" w:rsidP="003B0FE5">
            <w:pPr>
              <w:rPr>
                <w:rFonts w:ascii="Times New Roman" w:hAnsi="Times New Roman" w:cs="Times New Roman"/>
                <w:lang w:val="ru-RU"/>
              </w:rPr>
            </w:pPr>
            <w:hyperlink r:id="rId33"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p>
        </w:tc>
        <w:tc>
          <w:tcPr>
            <w:tcW w:w="3545" w:type="dxa"/>
          </w:tcPr>
          <w:p w:rsidR="006150A6" w:rsidRPr="00263C0B" w:rsidRDefault="006150A6" w:rsidP="00881A9D">
            <w:pPr>
              <w:autoSpaceDE w:val="0"/>
              <w:autoSpaceDN w:val="0"/>
              <w:ind w:left="180" w:right="-14"/>
              <w:jc w:val="both"/>
              <w:rPr>
                <w:rFonts w:ascii="Times New Roman" w:eastAsia="Times New Roman" w:hAnsi="Times New Roman" w:cs="Times New Roman"/>
                <w:color w:val="000000"/>
                <w:w w:val="97"/>
                <w:lang w:val="ru-RU"/>
              </w:rPr>
            </w:pP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8</w:t>
            </w:r>
          </w:p>
        </w:tc>
        <w:tc>
          <w:tcPr>
            <w:tcW w:w="1010"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p>
        </w:tc>
        <w:tc>
          <w:tcPr>
            <w:tcW w:w="1144" w:type="dxa"/>
            <w:gridSpan w:val="2"/>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p>
        </w:tc>
        <w:tc>
          <w:tcPr>
            <w:tcW w:w="1124" w:type="dxa"/>
          </w:tcPr>
          <w:p w:rsidR="006150A6" w:rsidRPr="00263C0B" w:rsidRDefault="006150A6" w:rsidP="003E63E8">
            <w:pPr>
              <w:autoSpaceDE w:val="0"/>
              <w:autoSpaceDN w:val="0"/>
              <w:rPr>
                <w:rFonts w:ascii="Times New Roman" w:hAnsi="Times New Roman" w:cs="Times New Roman"/>
                <w:b/>
                <w:lang w:val="ru-RU"/>
              </w:rPr>
            </w:pPr>
          </w:p>
        </w:tc>
        <w:tc>
          <w:tcPr>
            <w:tcW w:w="3974" w:type="dxa"/>
          </w:tcPr>
          <w:p w:rsidR="006150A6" w:rsidRPr="00263C0B" w:rsidRDefault="006150A6" w:rsidP="00881A9D">
            <w:pPr>
              <w:autoSpaceDE w:val="0"/>
              <w:autoSpaceDN w:val="0"/>
              <w:ind w:left="180" w:right="-14"/>
              <w:jc w:val="both"/>
              <w:rPr>
                <w:rFonts w:ascii="Times New Roman" w:hAnsi="Times New Roman" w:cs="Times New Roman"/>
                <w:b/>
                <w:lang w:val="ru-RU"/>
              </w:rPr>
            </w:pPr>
          </w:p>
        </w:tc>
        <w:tc>
          <w:tcPr>
            <w:tcW w:w="1652" w:type="dxa"/>
          </w:tcPr>
          <w:p w:rsidR="006150A6" w:rsidRPr="00263C0B" w:rsidRDefault="006150A6" w:rsidP="003E63E8">
            <w:pPr>
              <w:autoSpaceDE w:val="0"/>
              <w:autoSpaceDN w:val="0"/>
              <w:rPr>
                <w:rFonts w:ascii="Times New Roman" w:hAnsi="Times New Roman" w:cs="Times New Roman"/>
                <w:lang w:val="ru-RU"/>
              </w:rPr>
            </w:pPr>
          </w:p>
        </w:tc>
        <w:tc>
          <w:tcPr>
            <w:tcW w:w="2028" w:type="dxa"/>
          </w:tcPr>
          <w:p w:rsidR="006150A6" w:rsidRPr="00263C0B" w:rsidRDefault="006150A6" w:rsidP="003E63E8">
            <w:pPr>
              <w:rPr>
                <w:rFonts w:ascii="Times New Roman" w:hAnsi="Times New Roman" w:cs="Times New Roman"/>
                <w:lang w:val="ru-RU"/>
              </w:rPr>
            </w:pPr>
          </w:p>
        </w:tc>
      </w:tr>
      <w:tr w:rsidR="006150A6" w:rsidRPr="00263C0B" w:rsidTr="003E63E8">
        <w:trPr>
          <w:trHeight w:val="557"/>
        </w:trPr>
        <w:tc>
          <w:tcPr>
            <w:tcW w:w="15984" w:type="dxa"/>
            <w:gridSpan w:val="10"/>
          </w:tcPr>
          <w:p w:rsidR="006150A6" w:rsidRPr="00263C0B" w:rsidRDefault="006150A6" w:rsidP="00881A9D">
            <w:pPr>
              <w:autoSpaceDE w:val="0"/>
              <w:autoSpaceDN w:val="0"/>
              <w:ind w:left="180" w:right="-14"/>
              <w:jc w:val="both"/>
              <w:rPr>
                <w:rFonts w:ascii="Times New Roman" w:eastAsia="Times New Roman" w:hAnsi="Times New Roman" w:cs="Times New Roman"/>
                <w:color w:val="000000"/>
                <w:w w:val="97"/>
                <w:lang w:val="ru-RU"/>
              </w:rPr>
            </w:pPr>
            <w:proofErr w:type="spellStart"/>
            <w:r w:rsidRPr="00263C0B">
              <w:rPr>
                <w:rFonts w:ascii="Times New Roman" w:eastAsia="Times New Roman" w:hAnsi="Times New Roman" w:cs="Times New Roman"/>
                <w:color w:val="000000"/>
                <w:w w:val="97"/>
              </w:rPr>
              <w:t>Раздел</w:t>
            </w:r>
            <w:proofErr w:type="spellEnd"/>
            <w:r w:rsidRPr="00263C0B">
              <w:rPr>
                <w:rFonts w:ascii="Times New Roman" w:eastAsia="Times New Roman" w:hAnsi="Times New Roman" w:cs="Times New Roman"/>
                <w:color w:val="000000"/>
                <w:w w:val="97"/>
              </w:rPr>
              <w:t xml:space="preserve"> </w:t>
            </w:r>
            <w:r>
              <w:rPr>
                <w:rFonts w:ascii="Times New Roman" w:eastAsia="Times New Roman" w:hAnsi="Times New Roman" w:cs="Times New Roman"/>
                <w:color w:val="000000"/>
                <w:w w:val="97"/>
                <w:lang w:val="ru-RU"/>
              </w:rPr>
              <w:t>5</w:t>
            </w:r>
            <w:r w:rsidRPr="00263C0B">
              <w:rPr>
                <w:rFonts w:ascii="Times New Roman" w:eastAsia="Times New Roman" w:hAnsi="Times New Roman" w:cs="Times New Roman"/>
                <w:color w:val="000000"/>
                <w:w w:val="97"/>
              </w:rPr>
              <w:t xml:space="preserve">. </w:t>
            </w:r>
            <w:proofErr w:type="spellStart"/>
            <w:r w:rsidRPr="00263C0B">
              <w:rPr>
                <w:rFonts w:ascii="Times New Roman" w:eastAsia="Times New Roman" w:hAnsi="Times New Roman" w:cs="Times New Roman"/>
                <w:b/>
                <w:color w:val="000000"/>
                <w:w w:val="97"/>
              </w:rPr>
              <w:t>Обобщение</w:t>
            </w:r>
            <w:proofErr w:type="spellEnd"/>
          </w:p>
          <w:p w:rsidR="006150A6" w:rsidRPr="00263C0B" w:rsidRDefault="006150A6" w:rsidP="003E63E8">
            <w:pPr>
              <w:rPr>
                <w:rFonts w:ascii="Times New Roman" w:hAnsi="Times New Roman" w:cs="Times New Roman"/>
                <w:lang w:val="ru-RU"/>
              </w:rPr>
            </w:pPr>
          </w:p>
        </w:tc>
      </w:tr>
      <w:tr w:rsidR="006150A6" w:rsidRPr="00263C0B" w:rsidTr="00371EA4">
        <w:trPr>
          <w:trHeight w:val="557"/>
        </w:trPr>
        <w:tc>
          <w:tcPr>
            <w:tcW w:w="532" w:type="dxa"/>
          </w:tcPr>
          <w:p w:rsidR="006150A6" w:rsidRPr="00263C0B" w:rsidRDefault="006150A6" w:rsidP="003E63E8">
            <w:pPr>
              <w:autoSpaceDE w:val="0"/>
              <w:autoSpaceDN w:val="0"/>
              <w:rPr>
                <w:rFonts w:ascii="Times New Roman" w:hAnsi="Times New Roman" w:cs="Times New Roman"/>
                <w:lang w:val="ru-RU"/>
              </w:rPr>
            </w:pPr>
            <w:r>
              <w:rPr>
                <w:rFonts w:ascii="Times New Roman" w:hAnsi="Times New Roman" w:cs="Times New Roman"/>
                <w:lang w:val="ru-RU"/>
              </w:rPr>
              <w:t>5.1</w:t>
            </w:r>
          </w:p>
        </w:tc>
        <w:tc>
          <w:tcPr>
            <w:tcW w:w="3545" w:type="dxa"/>
          </w:tcPr>
          <w:p w:rsidR="006150A6" w:rsidRPr="00263C0B" w:rsidRDefault="006150A6" w:rsidP="00881A9D">
            <w:pPr>
              <w:autoSpaceDE w:val="0"/>
              <w:autoSpaceDN w:val="0"/>
              <w:ind w:left="180" w:right="-14"/>
              <w:jc w:val="both"/>
              <w:rPr>
                <w:rFonts w:ascii="Times New Roman" w:eastAsia="Times New Roman" w:hAnsi="Times New Roman" w:cs="Times New Roman"/>
                <w:color w:val="000000"/>
                <w:w w:val="97"/>
                <w:lang w:val="ru-RU"/>
              </w:rPr>
            </w:pPr>
            <w:r>
              <w:rPr>
                <w:rFonts w:ascii="Times New Roman" w:eastAsia="Times New Roman" w:hAnsi="Times New Roman" w:cs="Times New Roman"/>
                <w:b/>
                <w:color w:val="000000"/>
                <w:w w:val="97"/>
                <w:lang w:val="ru-RU"/>
              </w:rPr>
              <w:t>Повторение по курсу</w:t>
            </w: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2</w:t>
            </w:r>
          </w:p>
        </w:tc>
        <w:tc>
          <w:tcPr>
            <w:tcW w:w="1010" w:type="dxa"/>
          </w:tcPr>
          <w:p w:rsidR="006150A6" w:rsidRPr="00263C0B" w:rsidRDefault="006150A6" w:rsidP="003E63E8">
            <w:pPr>
              <w:rPr>
                <w:rFonts w:ascii="Times New Roman" w:hAnsi="Times New Roman" w:cs="Times New Roman"/>
                <w:lang w:val="ru-RU"/>
              </w:rPr>
            </w:pPr>
            <w:r>
              <w:rPr>
                <w:rFonts w:ascii="Times New Roman" w:hAnsi="Times New Roman" w:cs="Times New Roman"/>
                <w:lang w:val="ru-RU"/>
              </w:rPr>
              <w:t>0</w:t>
            </w:r>
          </w:p>
        </w:tc>
        <w:tc>
          <w:tcPr>
            <w:tcW w:w="1134" w:type="dxa"/>
          </w:tcPr>
          <w:p w:rsidR="006150A6" w:rsidRPr="00263C0B" w:rsidRDefault="006150A6" w:rsidP="003E63E8">
            <w:pPr>
              <w:rPr>
                <w:rFonts w:ascii="Times New Roman" w:hAnsi="Times New Roman" w:cs="Times New Roman"/>
                <w:lang w:val="ru-RU"/>
              </w:rPr>
            </w:pPr>
            <w:r>
              <w:rPr>
                <w:rFonts w:ascii="Times New Roman" w:hAnsi="Times New Roman" w:cs="Times New Roman"/>
                <w:lang w:val="ru-RU"/>
              </w:rPr>
              <w:t>1</w:t>
            </w:r>
          </w:p>
        </w:tc>
        <w:tc>
          <w:tcPr>
            <w:tcW w:w="1134" w:type="dxa"/>
            <w:gridSpan w:val="2"/>
          </w:tcPr>
          <w:p w:rsidR="006150A6" w:rsidRPr="00263C0B" w:rsidRDefault="006150A6" w:rsidP="003E63E8">
            <w:pPr>
              <w:rPr>
                <w:rFonts w:ascii="Times New Roman" w:hAnsi="Times New Roman" w:cs="Times New Roman"/>
                <w:lang w:val="ru-RU"/>
              </w:rPr>
            </w:pPr>
          </w:p>
        </w:tc>
        <w:tc>
          <w:tcPr>
            <w:tcW w:w="7654" w:type="dxa"/>
            <w:gridSpan w:val="3"/>
          </w:tcPr>
          <w:p w:rsidR="006150A6" w:rsidRPr="00263C0B" w:rsidRDefault="006150A6" w:rsidP="003E63E8">
            <w:pPr>
              <w:rPr>
                <w:rFonts w:ascii="Times New Roman" w:hAnsi="Times New Roman" w:cs="Times New Roman"/>
                <w:lang w:val="ru-RU"/>
              </w:rPr>
            </w:pPr>
          </w:p>
        </w:tc>
      </w:tr>
      <w:tr w:rsidR="006150A6" w:rsidRPr="00263C0B" w:rsidTr="00371EA4">
        <w:trPr>
          <w:trHeight w:val="557"/>
        </w:trPr>
        <w:tc>
          <w:tcPr>
            <w:tcW w:w="532" w:type="dxa"/>
          </w:tcPr>
          <w:p w:rsidR="006150A6" w:rsidRDefault="006150A6" w:rsidP="003E63E8">
            <w:pPr>
              <w:autoSpaceDE w:val="0"/>
              <w:autoSpaceDN w:val="0"/>
              <w:rPr>
                <w:rFonts w:ascii="Times New Roman" w:hAnsi="Times New Roman" w:cs="Times New Roman"/>
                <w:lang w:val="ru-RU"/>
              </w:rPr>
            </w:pPr>
          </w:p>
        </w:tc>
        <w:tc>
          <w:tcPr>
            <w:tcW w:w="3545" w:type="dxa"/>
          </w:tcPr>
          <w:p w:rsidR="006150A6" w:rsidRDefault="006150A6" w:rsidP="00881A9D">
            <w:pPr>
              <w:autoSpaceDE w:val="0"/>
              <w:autoSpaceDN w:val="0"/>
              <w:ind w:left="180" w:right="-14"/>
              <w:jc w:val="both"/>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Итого по разделу:</w:t>
            </w: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2</w:t>
            </w:r>
          </w:p>
        </w:tc>
        <w:tc>
          <w:tcPr>
            <w:tcW w:w="1010"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p>
        </w:tc>
        <w:tc>
          <w:tcPr>
            <w:tcW w:w="1144" w:type="dxa"/>
            <w:gridSpan w:val="2"/>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p>
        </w:tc>
        <w:tc>
          <w:tcPr>
            <w:tcW w:w="1124" w:type="dxa"/>
          </w:tcPr>
          <w:p w:rsidR="006150A6" w:rsidRPr="00263C0B" w:rsidRDefault="006150A6" w:rsidP="003E63E8">
            <w:pPr>
              <w:autoSpaceDE w:val="0"/>
              <w:autoSpaceDN w:val="0"/>
              <w:rPr>
                <w:rFonts w:ascii="Times New Roman" w:hAnsi="Times New Roman" w:cs="Times New Roman"/>
                <w:b/>
                <w:lang w:val="ru-RU"/>
              </w:rPr>
            </w:pPr>
          </w:p>
        </w:tc>
        <w:tc>
          <w:tcPr>
            <w:tcW w:w="3974" w:type="dxa"/>
          </w:tcPr>
          <w:p w:rsidR="006150A6" w:rsidRPr="00263C0B" w:rsidRDefault="006150A6" w:rsidP="003E63E8">
            <w:pPr>
              <w:autoSpaceDE w:val="0"/>
              <w:autoSpaceDN w:val="0"/>
              <w:rPr>
                <w:rFonts w:ascii="Times New Roman" w:hAnsi="Times New Roman" w:cs="Times New Roman"/>
                <w:b/>
                <w:lang w:val="ru-RU"/>
              </w:rPr>
            </w:pPr>
            <w:r w:rsidRPr="00263C0B">
              <w:rPr>
                <w:rFonts w:ascii="Times New Roman" w:hAnsi="Times New Roman" w:cs="Times New Roman"/>
                <w:color w:val="000000"/>
                <w:shd w:val="clear" w:color="auto" w:fill="FFFFFF"/>
                <w:lang w:val="ru-RU"/>
              </w:rPr>
              <w:t>Виды деятельности по изученным разделам;</w:t>
            </w:r>
          </w:p>
        </w:tc>
        <w:tc>
          <w:tcPr>
            <w:tcW w:w="1652" w:type="dxa"/>
          </w:tcPr>
          <w:p w:rsidR="006150A6" w:rsidRPr="00263C0B" w:rsidRDefault="006150A6" w:rsidP="003E63E8">
            <w:pPr>
              <w:autoSpaceDE w:val="0"/>
              <w:autoSpaceDN w:val="0"/>
              <w:rPr>
                <w:rFonts w:ascii="Times New Roman" w:hAnsi="Times New Roman" w:cs="Times New Roman"/>
                <w:b/>
                <w:lang w:val="ru-RU"/>
              </w:rPr>
            </w:pPr>
            <w:r>
              <w:rPr>
                <w:rFonts w:ascii="Times New Roman" w:hAnsi="Times New Roman" w:cs="Times New Roman"/>
                <w:lang w:val="ru-RU"/>
              </w:rPr>
              <w:t>т</w:t>
            </w:r>
            <w:r w:rsidRPr="00263C0B">
              <w:rPr>
                <w:rFonts w:ascii="Times New Roman" w:hAnsi="Times New Roman" w:cs="Times New Roman"/>
                <w:lang w:val="ru-RU"/>
              </w:rPr>
              <w:t>естирование</w:t>
            </w:r>
            <w:r>
              <w:rPr>
                <w:rFonts w:ascii="Times New Roman" w:hAnsi="Times New Roman" w:cs="Times New Roman"/>
                <w:lang w:val="ru-RU"/>
              </w:rPr>
              <w:t>, письменный контроль</w:t>
            </w:r>
          </w:p>
        </w:tc>
        <w:tc>
          <w:tcPr>
            <w:tcW w:w="2028" w:type="dxa"/>
          </w:tcPr>
          <w:p w:rsidR="006150A6" w:rsidRDefault="00D40CAC" w:rsidP="003B0FE5">
            <w:pPr>
              <w:rPr>
                <w:rFonts w:ascii="Times New Roman" w:hAnsi="Times New Roman" w:cs="Times New Roman"/>
                <w:lang w:val="ru-RU"/>
              </w:rPr>
            </w:pPr>
            <w:hyperlink r:id="rId34" w:history="1">
              <w:r w:rsidR="006150A6" w:rsidRPr="004C6D9B">
                <w:rPr>
                  <w:rStyle w:val="aff1"/>
                  <w:rFonts w:ascii="Times New Roman" w:eastAsia="Times New Roman" w:hAnsi="Times New Roman" w:cs="Times New Roman"/>
                  <w:sz w:val="24"/>
                  <w:szCs w:val="24"/>
                  <w:lang w:eastAsia="ru-RU"/>
                </w:rPr>
                <w:t>http</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scool</w:t>
              </w:r>
              <w:proofErr w:type="spellEnd"/>
              <w:r w:rsidR="006150A6" w:rsidRPr="002D0091">
                <w:rPr>
                  <w:rStyle w:val="aff1"/>
                  <w:rFonts w:ascii="Times New Roman" w:eastAsia="Times New Roman" w:hAnsi="Times New Roman" w:cs="Times New Roman"/>
                  <w:sz w:val="24"/>
                  <w:szCs w:val="24"/>
                  <w:lang w:val="ru-RU" w:eastAsia="ru-RU"/>
                </w:rPr>
                <w:t>-</w:t>
              </w:r>
              <w:r w:rsidR="006150A6" w:rsidRPr="004C6D9B">
                <w:rPr>
                  <w:rStyle w:val="aff1"/>
                  <w:rFonts w:ascii="Times New Roman" w:eastAsia="Times New Roman" w:hAnsi="Times New Roman" w:cs="Times New Roman"/>
                  <w:sz w:val="24"/>
                  <w:szCs w:val="24"/>
                  <w:lang w:eastAsia="ru-RU"/>
                </w:rPr>
                <w:t>collection</w:t>
              </w:r>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edu</w:t>
              </w:r>
              <w:proofErr w:type="spellEnd"/>
              <w:r w:rsidR="006150A6" w:rsidRPr="002D0091">
                <w:rPr>
                  <w:rStyle w:val="aff1"/>
                  <w:rFonts w:ascii="Times New Roman" w:eastAsia="Times New Roman" w:hAnsi="Times New Roman" w:cs="Times New Roman"/>
                  <w:sz w:val="24"/>
                  <w:szCs w:val="24"/>
                  <w:lang w:val="ru-RU" w:eastAsia="ru-RU"/>
                </w:rPr>
                <w:t>.</w:t>
              </w:r>
              <w:proofErr w:type="spellStart"/>
              <w:r w:rsidR="006150A6" w:rsidRPr="004C6D9B">
                <w:rPr>
                  <w:rStyle w:val="aff1"/>
                  <w:rFonts w:ascii="Times New Roman" w:eastAsia="Times New Roman" w:hAnsi="Times New Roman" w:cs="Times New Roman"/>
                  <w:sz w:val="24"/>
                  <w:szCs w:val="24"/>
                  <w:lang w:eastAsia="ru-RU"/>
                </w:rPr>
                <w:t>ru</w:t>
              </w:r>
              <w:proofErr w:type="spellEnd"/>
            </w:hyperlink>
          </w:p>
          <w:p w:rsidR="006150A6" w:rsidRDefault="006150A6" w:rsidP="003B0FE5">
            <w:pPr>
              <w:rPr>
                <w:rFonts w:ascii="Times New Roman" w:hAnsi="Times New Roman" w:cs="Times New Roman"/>
                <w:lang w:val="ru-RU"/>
              </w:rPr>
            </w:pPr>
          </w:p>
          <w:p w:rsidR="006150A6" w:rsidRPr="00263C0B" w:rsidRDefault="00D40CAC" w:rsidP="003B0FE5">
            <w:pPr>
              <w:autoSpaceDE w:val="0"/>
              <w:autoSpaceDN w:val="0"/>
              <w:rPr>
                <w:rFonts w:ascii="Times New Roman" w:hAnsi="Times New Roman" w:cs="Times New Roman"/>
                <w:b/>
                <w:lang w:val="ru-RU"/>
              </w:rPr>
            </w:pPr>
            <w:hyperlink r:id="rId35" w:history="1">
              <w:r w:rsidR="006150A6" w:rsidRPr="00263C0B">
                <w:rPr>
                  <w:rStyle w:val="aff1"/>
                  <w:rFonts w:ascii="Times New Roman" w:hAnsi="Times New Roman" w:cs="Times New Roman"/>
                  <w:b/>
                  <w:lang w:val="ru-RU"/>
                </w:rPr>
                <w:t>https://resh.edu.ru/subject/3/</w:t>
              </w:r>
            </w:hyperlink>
          </w:p>
          <w:p w:rsidR="006150A6" w:rsidRPr="00263C0B" w:rsidRDefault="006150A6" w:rsidP="003B0FE5">
            <w:pPr>
              <w:autoSpaceDE w:val="0"/>
              <w:autoSpaceDN w:val="0"/>
              <w:rPr>
                <w:rFonts w:ascii="Times New Roman" w:hAnsi="Times New Roman" w:cs="Times New Roman"/>
                <w:b/>
                <w:lang w:val="ru-RU"/>
              </w:rPr>
            </w:pPr>
          </w:p>
          <w:p w:rsidR="006150A6" w:rsidRDefault="00D40CAC" w:rsidP="003B0FE5">
            <w:pPr>
              <w:rPr>
                <w:rFonts w:ascii="Times New Roman" w:hAnsi="Times New Roman" w:cs="Times New Roman"/>
                <w:lang w:val="ru-RU"/>
              </w:rPr>
            </w:pPr>
            <w:hyperlink r:id="rId36" w:history="1">
              <w:r w:rsidR="006150A6" w:rsidRPr="000618DD">
                <w:rPr>
                  <w:rStyle w:val="aff1"/>
                  <w:rFonts w:ascii="Times New Roman" w:hAnsi="Times New Roman" w:cs="Times New Roman"/>
                  <w:lang w:val="ru-RU"/>
                </w:rPr>
                <w:t>https://uchi.ru/</w:t>
              </w:r>
            </w:hyperlink>
          </w:p>
          <w:p w:rsidR="006150A6" w:rsidRPr="006150A6" w:rsidRDefault="006150A6" w:rsidP="003B0FE5">
            <w:pPr>
              <w:rPr>
                <w:rFonts w:ascii="Times New Roman" w:hAnsi="Times New Roman" w:cs="Times New Roman"/>
                <w:lang w:val="ru-RU"/>
              </w:rPr>
            </w:pPr>
          </w:p>
        </w:tc>
      </w:tr>
      <w:tr w:rsidR="006150A6" w:rsidRPr="00263C0B" w:rsidTr="00371EA4">
        <w:trPr>
          <w:trHeight w:val="557"/>
        </w:trPr>
        <w:tc>
          <w:tcPr>
            <w:tcW w:w="532" w:type="dxa"/>
          </w:tcPr>
          <w:p w:rsidR="006150A6" w:rsidRDefault="006150A6" w:rsidP="003E63E8">
            <w:pPr>
              <w:autoSpaceDE w:val="0"/>
              <w:autoSpaceDN w:val="0"/>
              <w:rPr>
                <w:rFonts w:ascii="Times New Roman" w:hAnsi="Times New Roman" w:cs="Times New Roman"/>
                <w:lang w:val="ru-RU"/>
              </w:rPr>
            </w:pPr>
          </w:p>
        </w:tc>
        <w:tc>
          <w:tcPr>
            <w:tcW w:w="3545" w:type="dxa"/>
          </w:tcPr>
          <w:p w:rsidR="006150A6" w:rsidRDefault="006150A6" w:rsidP="00881A9D">
            <w:pPr>
              <w:autoSpaceDE w:val="0"/>
              <w:autoSpaceDN w:val="0"/>
              <w:ind w:left="180" w:right="-14"/>
              <w:jc w:val="both"/>
              <w:rPr>
                <w:rFonts w:ascii="Times New Roman" w:eastAsia="Times New Roman" w:hAnsi="Times New Roman" w:cs="Times New Roman"/>
                <w:b/>
                <w:color w:val="000000"/>
                <w:w w:val="97"/>
                <w:lang w:val="ru-RU"/>
              </w:rPr>
            </w:pPr>
            <w:r w:rsidRPr="00263C0B">
              <w:rPr>
                <w:rFonts w:ascii="Times New Roman" w:eastAsia="Times New Roman" w:hAnsi="Times New Roman" w:cs="Times New Roman"/>
                <w:color w:val="000000"/>
                <w:w w:val="97"/>
                <w:lang w:val="ru-RU"/>
              </w:rPr>
              <w:t>Общее количество часов:</w:t>
            </w:r>
          </w:p>
        </w:tc>
        <w:tc>
          <w:tcPr>
            <w:tcW w:w="975" w:type="dxa"/>
          </w:tcPr>
          <w:p w:rsidR="006150A6"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34</w:t>
            </w:r>
          </w:p>
        </w:tc>
        <w:tc>
          <w:tcPr>
            <w:tcW w:w="1010" w:type="dxa"/>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0</w:t>
            </w:r>
          </w:p>
        </w:tc>
        <w:tc>
          <w:tcPr>
            <w:tcW w:w="1144" w:type="dxa"/>
            <w:gridSpan w:val="2"/>
          </w:tcPr>
          <w:p w:rsidR="006150A6" w:rsidRPr="00263C0B" w:rsidRDefault="006150A6" w:rsidP="003E63E8">
            <w:pPr>
              <w:autoSpaceDE w:val="0"/>
              <w:autoSpaceDN w:val="0"/>
              <w:rPr>
                <w:rFonts w:ascii="Times New Roman" w:eastAsia="Times New Roman" w:hAnsi="Times New Roman" w:cs="Times New Roman"/>
                <w:b/>
                <w:color w:val="000000"/>
                <w:w w:val="97"/>
                <w:lang w:val="ru-RU"/>
              </w:rPr>
            </w:pPr>
            <w:r>
              <w:rPr>
                <w:rFonts w:ascii="Times New Roman" w:eastAsia="Times New Roman" w:hAnsi="Times New Roman" w:cs="Times New Roman"/>
                <w:b/>
                <w:color w:val="000000"/>
                <w:w w:val="97"/>
                <w:lang w:val="ru-RU"/>
              </w:rPr>
              <w:t>4</w:t>
            </w:r>
          </w:p>
        </w:tc>
        <w:tc>
          <w:tcPr>
            <w:tcW w:w="1124" w:type="dxa"/>
          </w:tcPr>
          <w:p w:rsidR="006150A6" w:rsidRPr="00263C0B" w:rsidRDefault="006150A6" w:rsidP="003E63E8">
            <w:pPr>
              <w:autoSpaceDE w:val="0"/>
              <w:autoSpaceDN w:val="0"/>
              <w:rPr>
                <w:rFonts w:ascii="Times New Roman" w:hAnsi="Times New Roman" w:cs="Times New Roman"/>
                <w:b/>
                <w:lang w:val="ru-RU"/>
              </w:rPr>
            </w:pPr>
          </w:p>
        </w:tc>
        <w:tc>
          <w:tcPr>
            <w:tcW w:w="3974" w:type="dxa"/>
          </w:tcPr>
          <w:p w:rsidR="006150A6" w:rsidRPr="00263C0B" w:rsidRDefault="006150A6" w:rsidP="00881A9D">
            <w:pPr>
              <w:autoSpaceDE w:val="0"/>
              <w:autoSpaceDN w:val="0"/>
              <w:ind w:left="180" w:right="-14"/>
              <w:jc w:val="both"/>
              <w:rPr>
                <w:rFonts w:ascii="Times New Roman" w:hAnsi="Times New Roman" w:cs="Times New Roman"/>
                <w:b/>
                <w:lang w:val="ru-RU"/>
              </w:rPr>
            </w:pPr>
          </w:p>
        </w:tc>
        <w:tc>
          <w:tcPr>
            <w:tcW w:w="1652" w:type="dxa"/>
          </w:tcPr>
          <w:p w:rsidR="006150A6" w:rsidRPr="00263C0B" w:rsidRDefault="006150A6" w:rsidP="003E63E8">
            <w:pPr>
              <w:autoSpaceDE w:val="0"/>
              <w:autoSpaceDN w:val="0"/>
              <w:rPr>
                <w:rFonts w:ascii="Times New Roman" w:hAnsi="Times New Roman" w:cs="Times New Roman"/>
                <w:lang w:val="ru-RU"/>
              </w:rPr>
            </w:pPr>
          </w:p>
        </w:tc>
        <w:tc>
          <w:tcPr>
            <w:tcW w:w="2028" w:type="dxa"/>
          </w:tcPr>
          <w:p w:rsidR="006150A6" w:rsidRPr="00263C0B" w:rsidRDefault="006150A6" w:rsidP="003E63E8">
            <w:pPr>
              <w:rPr>
                <w:rFonts w:ascii="Times New Roman" w:hAnsi="Times New Roman" w:cs="Times New Roman"/>
                <w:lang w:val="ru-RU"/>
              </w:rPr>
            </w:pPr>
          </w:p>
        </w:tc>
      </w:tr>
    </w:tbl>
    <w:p w:rsidR="00B73AD3" w:rsidRPr="00881A9D" w:rsidRDefault="00B73AD3" w:rsidP="00B73AD3">
      <w:pPr>
        <w:rPr>
          <w:lang w:val="ru-RU"/>
        </w:rPr>
      </w:pPr>
    </w:p>
    <w:p w:rsidR="004C345B" w:rsidRPr="00015073" w:rsidRDefault="004C345B" w:rsidP="004C345B">
      <w:pPr>
        <w:spacing w:after="0" w:line="240" w:lineRule="auto"/>
        <w:ind w:firstLine="397"/>
        <w:jc w:val="both"/>
        <w:rPr>
          <w:rFonts w:ascii="Cambria" w:eastAsia="Times New Roman" w:hAnsi="Cambria" w:cs="Times New Roman"/>
          <w:b/>
          <w:szCs w:val="28"/>
          <w:lang w:val="ru-RU"/>
        </w:rPr>
      </w:pPr>
    </w:p>
    <w:p w:rsidR="004C345B" w:rsidRDefault="004C345B" w:rsidP="004C345B">
      <w:pPr>
        <w:spacing w:after="54" w:line="259" w:lineRule="auto"/>
        <w:ind w:left="-774" w:firstLine="764"/>
        <w:rPr>
          <w:rFonts w:ascii="Cambria" w:eastAsia="Times New Roman" w:hAnsi="Cambria" w:cs="Times New Roman"/>
          <w:lang w:val="ru-RU"/>
        </w:rPr>
      </w:pPr>
    </w:p>
    <w:p w:rsidR="00A4025C" w:rsidRPr="00881A9D" w:rsidRDefault="00A4025C" w:rsidP="00B73AD3">
      <w:pPr>
        <w:rPr>
          <w:lang w:val="ru-RU"/>
        </w:rPr>
        <w:sectPr w:rsidR="00A4025C" w:rsidRPr="00881A9D">
          <w:pgSz w:w="16840" w:h="11900"/>
          <w:pgMar w:top="284" w:right="640" w:bottom="1440" w:left="666" w:header="720" w:footer="720" w:gutter="0"/>
          <w:cols w:space="720" w:equalWidth="0">
            <w:col w:w="15534" w:space="0"/>
          </w:cols>
          <w:docGrid w:linePitch="360"/>
        </w:sectPr>
      </w:pPr>
    </w:p>
    <w:p w:rsidR="00A4025C" w:rsidRPr="00881A9D" w:rsidRDefault="00A4025C">
      <w:pPr>
        <w:autoSpaceDE w:val="0"/>
        <w:autoSpaceDN w:val="0"/>
        <w:spacing w:after="78" w:line="220" w:lineRule="exact"/>
        <w:rPr>
          <w:lang w:val="ru-RU"/>
        </w:rPr>
      </w:pPr>
    </w:p>
    <w:p w:rsidR="00A4025C" w:rsidRDefault="009A73E2">
      <w:pPr>
        <w:autoSpaceDE w:val="0"/>
        <w:autoSpaceDN w:val="0"/>
        <w:spacing w:after="320" w:line="230" w:lineRule="auto"/>
        <w:rPr>
          <w:rFonts w:ascii="Times New Roman" w:eastAsia="Times New Roman" w:hAnsi="Times New Roman"/>
          <w:b/>
          <w:color w:val="000000"/>
          <w:sz w:val="24"/>
          <w:lang w:val="ru-RU"/>
        </w:rPr>
      </w:pPr>
      <w:r w:rsidRPr="00881A9D">
        <w:rPr>
          <w:rFonts w:ascii="Times New Roman" w:eastAsia="Times New Roman" w:hAnsi="Times New Roman"/>
          <w:b/>
          <w:color w:val="000000"/>
          <w:sz w:val="24"/>
          <w:lang w:val="ru-RU"/>
        </w:rPr>
        <w:t>ПОУРОЧНОЕ ПЛАНИРОВАНИЕ</w:t>
      </w:r>
      <w:r w:rsidR="002A399F">
        <w:rPr>
          <w:rFonts w:ascii="Times New Roman" w:eastAsia="Times New Roman" w:hAnsi="Times New Roman"/>
          <w:b/>
          <w:color w:val="000000"/>
          <w:sz w:val="24"/>
          <w:lang w:val="ru-RU"/>
        </w:rPr>
        <w:t xml:space="preserve"> 5 класс</w:t>
      </w:r>
      <w:r w:rsidRPr="00881A9D">
        <w:rPr>
          <w:rFonts w:ascii="Times New Roman" w:eastAsia="Times New Roman" w:hAnsi="Times New Roman"/>
          <w:b/>
          <w:color w:val="000000"/>
          <w:sz w:val="24"/>
          <w:lang w:val="ru-RU"/>
        </w:rPr>
        <w:t xml:space="preserve"> </w:t>
      </w:r>
    </w:p>
    <w:tbl>
      <w:tblPr>
        <w:tblStyle w:val="aff0"/>
        <w:tblW w:w="0" w:type="auto"/>
        <w:tblLayout w:type="fixed"/>
        <w:tblLook w:val="04A0" w:firstRow="1" w:lastRow="0" w:firstColumn="1" w:lastColumn="0" w:noHBand="0" w:noVBand="1"/>
      </w:tblPr>
      <w:tblGrid>
        <w:gridCol w:w="600"/>
        <w:gridCol w:w="3194"/>
        <w:gridCol w:w="1134"/>
        <w:gridCol w:w="5386"/>
      </w:tblGrid>
      <w:tr w:rsidR="00DF2980" w:rsidTr="00DF2980">
        <w:trPr>
          <w:trHeight w:val="665"/>
        </w:trPr>
        <w:tc>
          <w:tcPr>
            <w:tcW w:w="600" w:type="dxa"/>
            <w:vMerge w:val="restart"/>
          </w:tcPr>
          <w:p w:rsidR="00DF2980" w:rsidRPr="00E10F70" w:rsidRDefault="00DF2980" w:rsidP="00DF2980">
            <w:pPr>
              <w:autoSpaceDE w:val="0"/>
              <w:autoSpaceDN w:val="0"/>
              <w:spacing w:line="230" w:lineRule="auto"/>
              <w:rPr>
                <w:rFonts w:ascii="Times New Roman" w:eastAsia="Times New Roman" w:hAnsi="Times New Roman"/>
                <w:b/>
                <w:color w:val="000000"/>
                <w:sz w:val="20"/>
                <w:szCs w:val="20"/>
                <w:lang w:val="ru-RU"/>
              </w:rPr>
            </w:pPr>
            <w:r w:rsidRPr="00881A9D">
              <w:rPr>
                <w:rFonts w:ascii="Times New Roman" w:eastAsia="Times New Roman" w:hAnsi="Times New Roman"/>
                <w:b/>
                <w:color w:val="000000"/>
                <w:sz w:val="20"/>
                <w:szCs w:val="20"/>
                <w:lang w:val="ru-RU"/>
              </w:rPr>
              <w:t>№</w:t>
            </w:r>
            <w:r w:rsidRPr="00881A9D">
              <w:rPr>
                <w:sz w:val="20"/>
                <w:szCs w:val="20"/>
                <w:lang w:val="ru-RU"/>
              </w:rPr>
              <w:br/>
            </w:r>
            <w:r w:rsidRPr="00881A9D">
              <w:rPr>
                <w:rFonts w:ascii="Times New Roman" w:eastAsia="Times New Roman" w:hAnsi="Times New Roman"/>
                <w:b/>
                <w:color w:val="000000"/>
                <w:sz w:val="20"/>
                <w:szCs w:val="20"/>
                <w:lang w:val="ru-RU"/>
              </w:rPr>
              <w:t>п/п</w:t>
            </w:r>
          </w:p>
        </w:tc>
        <w:tc>
          <w:tcPr>
            <w:tcW w:w="3194" w:type="dxa"/>
            <w:vMerge w:val="restart"/>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p>
          <w:p w:rsidR="00DF2980" w:rsidRPr="00E10F70" w:rsidRDefault="00DF2980" w:rsidP="00DF2980">
            <w:pPr>
              <w:autoSpaceDE w:val="0"/>
              <w:autoSpaceDN w:val="0"/>
              <w:spacing w:line="230" w:lineRule="auto"/>
              <w:rPr>
                <w:rFonts w:ascii="Times New Roman" w:eastAsia="Times New Roman" w:hAnsi="Times New Roman"/>
                <w:b/>
                <w:color w:val="000000"/>
                <w:sz w:val="20"/>
                <w:szCs w:val="20"/>
                <w:lang w:val="ru-RU"/>
              </w:rPr>
            </w:pPr>
            <w:r w:rsidRPr="00881A9D">
              <w:rPr>
                <w:rFonts w:ascii="Times New Roman" w:eastAsia="Times New Roman" w:hAnsi="Times New Roman"/>
                <w:b/>
                <w:color w:val="000000"/>
                <w:sz w:val="20"/>
                <w:szCs w:val="20"/>
                <w:lang w:val="ru-RU"/>
              </w:rPr>
              <w:t>Тема урок</w:t>
            </w:r>
            <w:r w:rsidRPr="00E10F70">
              <w:rPr>
                <w:rFonts w:ascii="Times New Roman" w:eastAsia="Times New Roman" w:hAnsi="Times New Roman"/>
                <w:b/>
                <w:color w:val="000000"/>
                <w:sz w:val="20"/>
                <w:szCs w:val="20"/>
              </w:rPr>
              <w:t>а</w:t>
            </w:r>
          </w:p>
        </w:tc>
        <w:tc>
          <w:tcPr>
            <w:tcW w:w="1134" w:type="dxa"/>
            <w:tcBorders>
              <w:bottom w:val="nil"/>
            </w:tcBorders>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p>
          <w:p w:rsidR="00DF2980" w:rsidRPr="00E10F7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Количество часов</w:t>
            </w:r>
          </w:p>
        </w:tc>
        <w:tc>
          <w:tcPr>
            <w:tcW w:w="5386" w:type="dxa"/>
            <w:vMerge w:val="restart"/>
            <w:shd w:val="clear" w:color="auto" w:fill="auto"/>
          </w:tcPr>
          <w:p w:rsidR="00DF2980" w:rsidRPr="00D72963" w:rsidRDefault="00DF2980" w:rsidP="00DF2980">
            <w:pPr>
              <w:autoSpaceDE w:val="0"/>
              <w:autoSpaceDN w:val="0"/>
              <w:spacing w:line="230" w:lineRule="auto"/>
              <w:rPr>
                <w:rFonts w:ascii="Times New Roman" w:eastAsia="Times New Roman" w:hAnsi="Times New Roman"/>
                <w:b/>
                <w:color w:val="000000"/>
                <w:sz w:val="24"/>
                <w:szCs w:val="24"/>
                <w:lang w:val="ru-RU"/>
              </w:rPr>
            </w:pPr>
          </w:p>
          <w:p w:rsidR="00DF2980" w:rsidRPr="00D72963" w:rsidRDefault="00DF2980" w:rsidP="00D72963">
            <w:pPr>
              <w:autoSpaceDE w:val="0"/>
              <w:autoSpaceDN w:val="0"/>
              <w:spacing w:line="230" w:lineRule="auto"/>
              <w:jc w:val="center"/>
              <w:rPr>
                <w:sz w:val="24"/>
                <w:szCs w:val="24"/>
              </w:rPr>
            </w:pPr>
            <w:r w:rsidRPr="00D72963">
              <w:rPr>
                <w:rFonts w:ascii="Times New Roman" w:eastAsia="Times New Roman" w:hAnsi="Times New Roman"/>
                <w:b/>
                <w:color w:val="000000"/>
                <w:sz w:val="24"/>
                <w:szCs w:val="24"/>
                <w:lang w:val="ru-RU"/>
              </w:rPr>
              <w:t>Цифровые электронные образовательные ресурсы</w:t>
            </w:r>
          </w:p>
        </w:tc>
      </w:tr>
      <w:tr w:rsidR="00DF2980" w:rsidTr="00DF2980">
        <w:trPr>
          <w:trHeight w:val="82"/>
        </w:trPr>
        <w:tc>
          <w:tcPr>
            <w:tcW w:w="600" w:type="dxa"/>
            <w:vMerge/>
          </w:tcPr>
          <w:p w:rsidR="00DF2980" w:rsidRPr="00E10F70" w:rsidRDefault="00DF2980" w:rsidP="00DF2980">
            <w:pPr>
              <w:autoSpaceDE w:val="0"/>
              <w:autoSpaceDN w:val="0"/>
              <w:spacing w:line="230" w:lineRule="auto"/>
              <w:rPr>
                <w:rFonts w:ascii="Times New Roman" w:eastAsia="Times New Roman" w:hAnsi="Times New Roman"/>
                <w:b/>
                <w:color w:val="000000"/>
                <w:sz w:val="20"/>
                <w:szCs w:val="20"/>
              </w:rPr>
            </w:pPr>
          </w:p>
        </w:tc>
        <w:tc>
          <w:tcPr>
            <w:tcW w:w="3194" w:type="dxa"/>
            <w:vMerge/>
          </w:tcPr>
          <w:p w:rsidR="00DF2980" w:rsidRPr="00E10F70" w:rsidRDefault="00DF2980">
            <w:pPr>
              <w:autoSpaceDE w:val="0"/>
              <w:autoSpaceDN w:val="0"/>
              <w:spacing w:after="320" w:line="230" w:lineRule="auto"/>
              <w:rPr>
                <w:rFonts w:ascii="Times New Roman" w:eastAsia="Times New Roman" w:hAnsi="Times New Roman"/>
                <w:b/>
                <w:color w:val="000000"/>
                <w:sz w:val="20"/>
                <w:szCs w:val="20"/>
              </w:rPr>
            </w:pPr>
          </w:p>
        </w:tc>
        <w:tc>
          <w:tcPr>
            <w:tcW w:w="1134" w:type="dxa"/>
            <w:tcBorders>
              <w:top w:val="nil"/>
            </w:tcBorders>
          </w:tcPr>
          <w:p w:rsidR="00DF2980" w:rsidRPr="00E10F70" w:rsidRDefault="00DF2980" w:rsidP="00E10F70">
            <w:pPr>
              <w:autoSpaceDE w:val="0"/>
              <w:autoSpaceDN w:val="0"/>
              <w:spacing w:after="320" w:line="230" w:lineRule="auto"/>
              <w:rPr>
                <w:rFonts w:ascii="Times New Roman" w:eastAsia="Times New Roman" w:hAnsi="Times New Roman"/>
                <w:b/>
                <w:color w:val="000000"/>
                <w:sz w:val="20"/>
                <w:szCs w:val="20"/>
                <w:lang w:val="ru-RU"/>
              </w:rPr>
            </w:pPr>
          </w:p>
        </w:tc>
        <w:tc>
          <w:tcPr>
            <w:tcW w:w="5386" w:type="dxa"/>
            <w:vMerge/>
          </w:tcPr>
          <w:p w:rsidR="00DF2980" w:rsidRPr="00D72963" w:rsidRDefault="00DF2980">
            <w:pPr>
              <w:autoSpaceDE w:val="0"/>
              <w:autoSpaceDN w:val="0"/>
              <w:spacing w:after="320" w:line="230" w:lineRule="auto"/>
              <w:rPr>
                <w:rFonts w:ascii="Times New Roman" w:eastAsia="Times New Roman" w:hAnsi="Times New Roman"/>
                <w:b/>
                <w:color w:val="000000"/>
                <w:sz w:val="24"/>
                <w:szCs w:val="24"/>
                <w:lang w:val="ru-RU"/>
              </w:rPr>
            </w:pPr>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1</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hAnsi="Times New Roman" w:cs="Times New Roman"/>
                <w:sz w:val="24"/>
                <w:szCs w:val="24"/>
                <w:lang w:val="ru-RU"/>
              </w:rPr>
              <w:t>Зачем изучать курс «Основы духовно-нравственной культуры народов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autoSpaceDE w:val="0"/>
              <w:autoSpaceDN w:val="0"/>
              <w:rPr>
                <w:rFonts w:ascii="Times New Roman" w:eastAsia="Times New Roman" w:hAnsi="Times New Roman"/>
                <w:color w:val="000000"/>
                <w:sz w:val="24"/>
                <w:szCs w:val="24"/>
                <w:lang w:val="ru-RU"/>
              </w:rPr>
            </w:pPr>
            <w:hyperlink r:id="rId37" w:history="1">
              <w:r w:rsidR="00D72963" w:rsidRPr="00A1694F">
                <w:rPr>
                  <w:rStyle w:val="aff1"/>
                  <w:rFonts w:ascii="Times New Roman" w:eastAsia="Times New Roman" w:hAnsi="Times New Roman"/>
                  <w:sz w:val="24"/>
                  <w:szCs w:val="24"/>
                  <w:lang w:val="ru-RU"/>
                </w:rPr>
                <w:t>https://infourok.ru/prezentaciya-po-odnknr-na-temu-vvedenie-v-izuchenie-kursa-odnknr-v-5-klasse-5298961.html</w:t>
              </w:r>
            </w:hyperlink>
          </w:p>
        </w:tc>
      </w:tr>
      <w:tr w:rsidR="00DF2980" w:rsidRPr="00D40CAC" w:rsidTr="00AC7FC8">
        <w:trPr>
          <w:trHeight w:val="594"/>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2</w:t>
            </w:r>
          </w:p>
        </w:tc>
        <w:tc>
          <w:tcPr>
            <w:tcW w:w="3194" w:type="dxa"/>
          </w:tcPr>
          <w:p w:rsidR="00DF2980" w:rsidRPr="00AC7FC8" w:rsidRDefault="00DF2980" w:rsidP="00AC7FC8">
            <w:pPr>
              <w:autoSpaceDE w:val="0"/>
              <w:autoSpaceDN w:val="0"/>
              <w:ind w:left="180" w:right="-17"/>
              <w:rPr>
                <w:rFonts w:ascii="Times New Roman" w:hAnsi="Times New Roman" w:cs="Times New Roman"/>
                <w:sz w:val="24"/>
                <w:szCs w:val="24"/>
                <w:lang w:val="ru-RU"/>
              </w:rPr>
            </w:pPr>
            <w:r w:rsidRPr="00F74FA8">
              <w:rPr>
                <w:rFonts w:ascii="Times New Roman" w:hAnsi="Times New Roman" w:cs="Times New Roman"/>
                <w:sz w:val="24"/>
                <w:szCs w:val="24"/>
                <w:lang w:val="ru-RU"/>
              </w:rPr>
              <w:t>Наш дом</w:t>
            </w:r>
            <w:r w:rsidRPr="00F74FA8">
              <w:rPr>
                <w:rFonts w:ascii="Times New Roman" w:hAnsi="Times New Roman" w:cs="Times New Roman"/>
                <w:sz w:val="24"/>
                <w:szCs w:val="24"/>
              </w:rPr>
              <w:t> </w:t>
            </w:r>
            <w:r w:rsidRPr="00F74FA8">
              <w:rPr>
                <w:rFonts w:ascii="Times New Roman" w:hAnsi="Times New Roman" w:cs="Times New Roman"/>
                <w:sz w:val="24"/>
                <w:szCs w:val="24"/>
                <w:lang w:val="ru-RU"/>
              </w:rPr>
              <w:t xml:space="preserve"> — Россия </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72963" w:rsidRPr="00D72963" w:rsidRDefault="00D40CAC" w:rsidP="00F815C3">
            <w:pPr>
              <w:autoSpaceDE w:val="0"/>
              <w:autoSpaceDN w:val="0"/>
              <w:rPr>
                <w:rFonts w:ascii="Times New Roman" w:eastAsia="Times New Roman" w:hAnsi="Times New Roman"/>
                <w:color w:val="000000"/>
                <w:sz w:val="24"/>
                <w:szCs w:val="24"/>
                <w:lang w:val="ru-RU"/>
              </w:rPr>
            </w:pPr>
            <w:hyperlink r:id="rId38" w:history="1">
              <w:r w:rsidR="00D72963" w:rsidRPr="00A1694F">
                <w:rPr>
                  <w:rStyle w:val="aff1"/>
                  <w:rFonts w:ascii="Times New Roman" w:eastAsia="Times New Roman" w:hAnsi="Times New Roman"/>
                  <w:sz w:val="24"/>
                  <w:szCs w:val="24"/>
                  <w:lang w:val="ru-RU"/>
                </w:rPr>
                <w:t>https://infourok.ru/prezentaciya-po-orkse-na-temu-nash-dom-rossiya-3961938.html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3</w:t>
            </w:r>
          </w:p>
        </w:tc>
        <w:tc>
          <w:tcPr>
            <w:tcW w:w="3194" w:type="dxa"/>
          </w:tcPr>
          <w:p w:rsidR="00DF2980" w:rsidRPr="00F74FA8" w:rsidRDefault="00DF2980" w:rsidP="00AC7FC8">
            <w:pPr>
              <w:autoSpaceDE w:val="0"/>
              <w:autoSpaceDN w:val="0"/>
              <w:ind w:left="180" w:right="-17"/>
              <w:rPr>
                <w:rFonts w:ascii="Times New Roman" w:hAnsi="Times New Roman" w:cs="Times New Roman"/>
                <w:sz w:val="24"/>
                <w:szCs w:val="24"/>
                <w:lang w:val="ru-RU"/>
              </w:rPr>
            </w:pPr>
            <w:r w:rsidRPr="00F74FA8">
              <w:rPr>
                <w:rFonts w:ascii="Times New Roman" w:hAnsi="Times New Roman" w:cs="Times New Roman"/>
                <w:sz w:val="24"/>
                <w:szCs w:val="24"/>
                <w:lang w:val="ru-RU"/>
              </w:rPr>
              <w:t xml:space="preserve">Язык и история </w:t>
            </w:r>
          </w:p>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autoSpaceDE w:val="0"/>
              <w:autoSpaceDN w:val="0"/>
              <w:spacing w:line="230" w:lineRule="auto"/>
              <w:rPr>
                <w:rFonts w:ascii="Times New Roman" w:eastAsia="Times New Roman" w:hAnsi="Times New Roman"/>
                <w:color w:val="000000"/>
                <w:sz w:val="24"/>
                <w:szCs w:val="24"/>
                <w:lang w:val="ru-RU"/>
              </w:rPr>
            </w:pPr>
            <w:hyperlink r:id="rId39" w:history="1">
              <w:r w:rsidR="00D72963" w:rsidRPr="00A1694F">
                <w:rPr>
                  <w:rStyle w:val="aff1"/>
                  <w:rFonts w:ascii="Times New Roman" w:eastAsia="Times New Roman" w:hAnsi="Times New Roman"/>
                  <w:sz w:val="24"/>
                  <w:szCs w:val="24"/>
                  <w:lang w:val="ru-RU"/>
                </w:rPr>
                <w:t>https://infourok.ru/prezentaciya-po-odnknr-na-temu-yazyk-i-istoriya-6423946.html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4</w:t>
            </w:r>
          </w:p>
        </w:tc>
        <w:tc>
          <w:tcPr>
            <w:tcW w:w="3194" w:type="dxa"/>
          </w:tcPr>
          <w:p w:rsidR="00DF2980" w:rsidRPr="00D72963" w:rsidRDefault="00DF2980" w:rsidP="00AC7FC8">
            <w:pPr>
              <w:autoSpaceDE w:val="0"/>
              <w:autoSpaceDN w:val="0"/>
              <w:ind w:left="180" w:right="-158"/>
              <w:rPr>
                <w:rFonts w:ascii="Times New Roman" w:hAnsi="Times New Roman" w:cs="Times New Roman"/>
                <w:sz w:val="24"/>
                <w:szCs w:val="24"/>
                <w:lang w:val="ru-RU"/>
              </w:rPr>
            </w:pPr>
            <w:r w:rsidRPr="00F74FA8">
              <w:rPr>
                <w:rFonts w:ascii="Times New Roman" w:hAnsi="Times New Roman" w:cs="Times New Roman"/>
                <w:sz w:val="24"/>
                <w:szCs w:val="24"/>
                <w:lang w:val="ru-RU"/>
              </w:rPr>
              <w:t>Русский язык</w:t>
            </w:r>
            <w:r w:rsidRPr="00F74FA8">
              <w:rPr>
                <w:rFonts w:ascii="Times New Roman" w:hAnsi="Times New Roman" w:cs="Times New Roman"/>
                <w:sz w:val="24"/>
                <w:szCs w:val="24"/>
              </w:rPr>
              <w:t> </w:t>
            </w:r>
            <w:r w:rsidRPr="00F74FA8">
              <w:rPr>
                <w:rFonts w:ascii="Times New Roman" w:hAnsi="Times New Roman" w:cs="Times New Roman"/>
                <w:sz w:val="24"/>
                <w:szCs w:val="24"/>
                <w:lang w:val="ru-RU"/>
              </w:rPr>
              <w:t>— язык общения и язык возможностей</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72963" w:rsidRPr="00D72963" w:rsidRDefault="00D40CAC" w:rsidP="00DF2980">
            <w:pPr>
              <w:autoSpaceDE w:val="0"/>
              <w:autoSpaceDN w:val="0"/>
              <w:spacing w:line="230" w:lineRule="auto"/>
              <w:rPr>
                <w:rFonts w:ascii="Times New Roman" w:eastAsia="Times New Roman" w:hAnsi="Times New Roman"/>
                <w:color w:val="000000"/>
                <w:sz w:val="24"/>
                <w:szCs w:val="24"/>
                <w:lang w:val="ru-RU"/>
              </w:rPr>
            </w:pPr>
            <w:hyperlink r:id="rId40" w:history="1">
              <w:r w:rsidR="00D72963" w:rsidRPr="00A1694F">
                <w:rPr>
                  <w:rStyle w:val="aff1"/>
                  <w:rFonts w:ascii="Times New Roman" w:eastAsia="Times New Roman" w:hAnsi="Times New Roman"/>
                  <w:sz w:val="24"/>
                  <w:szCs w:val="24"/>
                  <w:lang w:val="ru-RU"/>
                </w:rPr>
                <w:t>https://infourok.ru/prezentaciya-russkij-yazyk-yazyk-obsheniya-i-yazyk-vozmozhnostej-6242187.html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5</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Истоки родной культуры</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autoSpaceDE w:val="0"/>
              <w:autoSpaceDN w:val="0"/>
              <w:spacing w:line="230" w:lineRule="auto"/>
              <w:rPr>
                <w:rFonts w:ascii="Times New Roman" w:eastAsia="Times New Roman" w:hAnsi="Times New Roman"/>
                <w:color w:val="000000"/>
                <w:sz w:val="24"/>
                <w:szCs w:val="24"/>
                <w:lang w:val="ru-RU"/>
              </w:rPr>
            </w:pPr>
            <w:hyperlink r:id="rId41" w:history="1">
              <w:r w:rsidR="00D72963" w:rsidRPr="00A1694F">
                <w:rPr>
                  <w:rStyle w:val="aff1"/>
                  <w:rFonts w:ascii="Times New Roman" w:eastAsia="Times New Roman" w:hAnsi="Times New Roman"/>
                  <w:sz w:val="24"/>
                  <w:szCs w:val="24"/>
                  <w:lang w:val="ru-RU"/>
                </w:rPr>
                <w:t>https://infourok.ru/prezentaciya-k-uroku-istoki-rodnoj-kultury-6421067.html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6</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Материальная культура</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AC7FC8" w:rsidRPr="00D72963" w:rsidRDefault="00D40CAC" w:rsidP="00DF2980">
            <w:pPr>
              <w:autoSpaceDE w:val="0"/>
              <w:autoSpaceDN w:val="0"/>
              <w:rPr>
                <w:rFonts w:ascii="Times New Roman" w:eastAsia="Times New Roman" w:hAnsi="Times New Roman"/>
                <w:color w:val="000000"/>
                <w:sz w:val="24"/>
                <w:szCs w:val="24"/>
                <w:lang w:val="ru-RU"/>
              </w:rPr>
            </w:pPr>
            <w:hyperlink r:id="rId42" w:history="1">
              <w:r w:rsidR="00AC7FC8" w:rsidRPr="00A1694F">
                <w:rPr>
                  <w:rStyle w:val="aff1"/>
                  <w:rFonts w:ascii="Times New Roman" w:eastAsia="Times New Roman" w:hAnsi="Times New Roman"/>
                  <w:sz w:val="24"/>
                  <w:szCs w:val="24"/>
                  <w:lang w:val="ru-RU"/>
                </w:rPr>
                <w:t>https://infourok.ru/prezentaciya-k-uroku-odnknr-materialnaya-kultura-6241449.html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7</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Духовная культура</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610C9E">
            <w:pPr>
              <w:autoSpaceDE w:val="0"/>
              <w:autoSpaceDN w:val="0"/>
              <w:rPr>
                <w:rFonts w:ascii="Times New Roman" w:eastAsia="Times New Roman" w:hAnsi="Times New Roman"/>
                <w:color w:val="000000"/>
                <w:sz w:val="24"/>
                <w:szCs w:val="24"/>
                <w:lang w:val="ru-RU"/>
              </w:rPr>
            </w:pPr>
            <w:hyperlink r:id="rId43" w:history="1">
              <w:r w:rsidR="00D72963" w:rsidRPr="00A1694F">
                <w:rPr>
                  <w:rStyle w:val="aff1"/>
                  <w:rFonts w:ascii="Times New Roman" w:eastAsia="Times New Roman" w:hAnsi="Times New Roman"/>
                  <w:sz w:val="24"/>
                  <w:szCs w:val="24"/>
                  <w:lang w:val="ru-RU"/>
                </w:rPr>
                <w:t>https://infourok.ru/urokprezentaciya-odnknr-na-temuduhovnaya-kultura-rossii-3954463.html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8</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Культура и религия</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autoSpaceDE w:val="0"/>
              <w:autoSpaceDN w:val="0"/>
              <w:spacing w:line="230" w:lineRule="auto"/>
              <w:rPr>
                <w:rFonts w:ascii="Times New Roman" w:eastAsia="Times New Roman" w:hAnsi="Times New Roman"/>
                <w:color w:val="000000"/>
                <w:sz w:val="24"/>
                <w:szCs w:val="24"/>
                <w:lang w:val="ru-RU"/>
              </w:rPr>
            </w:pPr>
            <w:hyperlink r:id="rId44" w:history="1">
              <w:r w:rsidR="00D72963" w:rsidRPr="00A1694F">
                <w:rPr>
                  <w:rStyle w:val="aff1"/>
                  <w:rFonts w:ascii="Times New Roman" w:eastAsia="Times New Roman" w:hAnsi="Times New Roman"/>
                  <w:sz w:val="24"/>
                  <w:szCs w:val="24"/>
                  <w:lang w:val="ru-RU"/>
                </w:rPr>
                <w:t>https://infourok.ru/prezentaciya-po-odnknr-kultura-i-religiya-5-klass-5130068.html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9</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Культура и образование</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610C9E">
            <w:pPr>
              <w:autoSpaceDE w:val="0"/>
              <w:autoSpaceDN w:val="0"/>
              <w:rPr>
                <w:rFonts w:ascii="Times New Roman" w:eastAsia="Times New Roman" w:hAnsi="Times New Roman"/>
                <w:color w:val="000000"/>
                <w:sz w:val="24"/>
                <w:szCs w:val="24"/>
                <w:lang w:val="ru-RU"/>
              </w:rPr>
            </w:pPr>
            <w:hyperlink r:id="rId45" w:history="1">
              <w:r w:rsidR="00D72963" w:rsidRPr="00A1694F">
                <w:rPr>
                  <w:rStyle w:val="aff1"/>
                  <w:rFonts w:ascii="Times New Roman" w:eastAsia="Times New Roman" w:hAnsi="Times New Roman"/>
                  <w:sz w:val="24"/>
                  <w:szCs w:val="24"/>
                  <w:lang w:val="ru-RU"/>
                </w:rPr>
                <w:t>https://infourok.ru/prezentaciya-odnknr-kultura-i-obrazovanie-6242194.html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0"/>
                <w:szCs w:val="20"/>
                <w:lang w:val="ru-RU"/>
              </w:rPr>
            </w:pPr>
            <w:r w:rsidRPr="00F74FA8">
              <w:rPr>
                <w:rFonts w:ascii="Times New Roman" w:eastAsia="Times New Roman" w:hAnsi="Times New Roman"/>
                <w:color w:val="000000"/>
                <w:sz w:val="20"/>
                <w:szCs w:val="20"/>
                <w:lang w:val="ru-RU"/>
              </w:rPr>
              <w:t>10</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Многообразие культур России (практическое занятие)</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autoSpaceDE w:val="0"/>
              <w:autoSpaceDN w:val="0"/>
              <w:rPr>
                <w:rFonts w:ascii="Times New Roman" w:eastAsia="Times New Roman" w:hAnsi="Times New Roman"/>
                <w:color w:val="000000"/>
                <w:sz w:val="24"/>
                <w:szCs w:val="24"/>
                <w:lang w:val="ru-RU"/>
              </w:rPr>
            </w:pPr>
            <w:hyperlink r:id="rId46" w:history="1">
              <w:r w:rsidR="00D72963" w:rsidRPr="00A1694F">
                <w:rPr>
                  <w:rStyle w:val="aff1"/>
                  <w:rFonts w:ascii="Times New Roman" w:eastAsia="Times New Roman" w:hAnsi="Times New Roman"/>
                  <w:sz w:val="24"/>
                  <w:szCs w:val="24"/>
                  <w:lang w:val="ru-RU"/>
                </w:rPr>
                <w:t>https://infourok.ru/prezentaciya-po-odnknr-mnogonacionalnaya-kultura-narodov-rossii-5457310.html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11</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Семья – хранитель духовных ценностей</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610C9E">
            <w:pPr>
              <w:autoSpaceDE w:val="0"/>
              <w:autoSpaceDN w:val="0"/>
              <w:rPr>
                <w:rFonts w:ascii="Times New Roman" w:eastAsia="Times New Roman" w:hAnsi="Times New Roman"/>
                <w:color w:val="000000"/>
                <w:sz w:val="24"/>
                <w:szCs w:val="24"/>
                <w:lang w:val="ru-RU"/>
              </w:rPr>
            </w:pPr>
            <w:hyperlink r:id="rId47" w:history="1">
              <w:r w:rsidR="00D72963" w:rsidRPr="00A1694F">
                <w:rPr>
                  <w:rStyle w:val="aff1"/>
                  <w:rFonts w:ascii="Times New Roman" w:eastAsia="Times New Roman" w:hAnsi="Times New Roman"/>
                  <w:sz w:val="24"/>
                  <w:szCs w:val="24"/>
                  <w:lang w:val="ru-RU"/>
                </w:rPr>
                <w:t>https://infourok.ru/prezentaciya-po-odnknr-semya-hranitel-duhovnih-cennostey-3736057.html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12</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Родина начинается с семьи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5C7C7F">
            <w:pPr>
              <w:autoSpaceDE w:val="0"/>
              <w:autoSpaceDN w:val="0"/>
              <w:rPr>
                <w:rFonts w:ascii="Times New Roman" w:eastAsia="Times New Roman" w:hAnsi="Times New Roman"/>
                <w:color w:val="000000"/>
                <w:sz w:val="24"/>
                <w:szCs w:val="24"/>
                <w:lang w:val="ru-RU"/>
              </w:rPr>
            </w:pPr>
            <w:hyperlink r:id="rId48" w:history="1">
              <w:r w:rsidR="00D72963" w:rsidRPr="00A1694F">
                <w:rPr>
                  <w:rStyle w:val="aff1"/>
                  <w:rFonts w:ascii="Times New Roman" w:eastAsia="Times New Roman" w:hAnsi="Times New Roman"/>
                  <w:sz w:val="24"/>
                  <w:szCs w:val="24"/>
                  <w:lang w:val="ru-RU"/>
                </w:rPr>
                <w:t>https://infourok.ru/rodina-nachinaetsya-s-semi-6343868.html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13</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Традиции семейного воспитания 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5C7C7F">
            <w:pPr>
              <w:autoSpaceDE w:val="0"/>
              <w:autoSpaceDN w:val="0"/>
              <w:rPr>
                <w:rFonts w:ascii="Times New Roman" w:eastAsia="Times New Roman" w:hAnsi="Times New Roman"/>
                <w:color w:val="000000"/>
                <w:sz w:val="24"/>
                <w:szCs w:val="24"/>
                <w:lang w:val="ru-RU"/>
              </w:rPr>
            </w:pPr>
            <w:hyperlink r:id="rId49" w:history="1">
              <w:r w:rsidR="00D72963" w:rsidRPr="00A1694F">
                <w:rPr>
                  <w:rStyle w:val="aff1"/>
                  <w:rFonts w:ascii="Times New Roman" w:eastAsia="Times New Roman" w:hAnsi="Times New Roman"/>
                  <w:sz w:val="24"/>
                  <w:szCs w:val="24"/>
                  <w:lang w:val="ru-RU"/>
                </w:rPr>
                <w:t>https://infourok.ru/prezentaciya-po-odnknr-v-5-kl-tradicii-vospitaniya-4074606.html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14</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Образ семьи в культуре народов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autoSpaceDE w:val="0"/>
              <w:autoSpaceDN w:val="0"/>
              <w:spacing w:line="230" w:lineRule="auto"/>
              <w:rPr>
                <w:rFonts w:ascii="Times New Roman" w:eastAsia="Times New Roman" w:hAnsi="Times New Roman"/>
                <w:color w:val="000000"/>
                <w:sz w:val="24"/>
                <w:szCs w:val="24"/>
                <w:lang w:val="ru-RU"/>
              </w:rPr>
            </w:pPr>
            <w:hyperlink r:id="rId50" w:history="1">
              <w:r w:rsidR="00D72963" w:rsidRPr="00A1694F">
                <w:rPr>
                  <w:rStyle w:val="aff1"/>
                  <w:rFonts w:ascii="Times New Roman" w:eastAsia="Times New Roman" w:hAnsi="Times New Roman"/>
                  <w:sz w:val="24"/>
                  <w:szCs w:val="24"/>
                  <w:lang w:val="ru-RU"/>
                </w:rPr>
                <w:t>https://multiurok.ru/files/prezentatsiia-razrabotki-uroka-semia-khranitel-duk.html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15</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Труд в истории семьи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autoSpaceDE w:val="0"/>
              <w:autoSpaceDN w:val="0"/>
              <w:spacing w:line="230" w:lineRule="auto"/>
              <w:rPr>
                <w:rFonts w:ascii="Times New Roman" w:eastAsia="Times New Roman" w:hAnsi="Times New Roman"/>
                <w:color w:val="000000"/>
                <w:sz w:val="24"/>
                <w:szCs w:val="24"/>
                <w:lang w:val="ru-RU"/>
              </w:rPr>
            </w:pPr>
            <w:hyperlink r:id="rId51" w:history="1">
              <w:r w:rsidR="00D72963" w:rsidRPr="00A1694F">
                <w:rPr>
                  <w:rStyle w:val="aff1"/>
                  <w:rFonts w:ascii="Times New Roman" w:eastAsia="Times New Roman" w:hAnsi="Times New Roman"/>
                  <w:sz w:val="24"/>
                  <w:szCs w:val="24"/>
                  <w:lang w:val="ru-RU"/>
                </w:rPr>
                <w:t>https://infourok.ru/prezentaciya-po-odnknr-na-temu-trud-v-istorii-semi-5-klass-6344739.html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16</w:t>
            </w:r>
          </w:p>
        </w:tc>
        <w:tc>
          <w:tcPr>
            <w:tcW w:w="3194" w:type="dxa"/>
          </w:tcPr>
          <w:p w:rsidR="00DF2980" w:rsidRPr="00F74FA8" w:rsidRDefault="00DF2980" w:rsidP="00AC7FC8">
            <w:pPr>
              <w:autoSpaceDE w:val="0"/>
              <w:autoSpaceDN w:val="0"/>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 xml:space="preserve">Семья в современном мире </w:t>
            </w:r>
          </w:p>
          <w:p w:rsidR="00DF2980" w:rsidRPr="00F74FA8" w:rsidRDefault="00DF2980" w:rsidP="00AC7FC8">
            <w:pPr>
              <w:autoSpaceDE w:val="0"/>
              <w:autoSpaceDN w:val="0"/>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(практическое занятие)</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autoSpaceDE w:val="0"/>
              <w:autoSpaceDN w:val="0"/>
              <w:spacing w:line="230" w:lineRule="auto"/>
              <w:rPr>
                <w:rFonts w:ascii="Times New Roman" w:eastAsia="Times New Roman" w:hAnsi="Times New Roman"/>
                <w:color w:val="000000"/>
                <w:sz w:val="24"/>
                <w:szCs w:val="24"/>
                <w:lang w:val="ru-RU"/>
              </w:rPr>
            </w:pPr>
            <w:hyperlink r:id="rId52" w:history="1">
              <w:r w:rsidR="00D72963" w:rsidRPr="00D72963">
                <w:rPr>
                  <w:rStyle w:val="aff1"/>
                  <w:rFonts w:ascii="Times New Roman" w:eastAsia="Times New Roman" w:hAnsi="Times New Roman"/>
                  <w:sz w:val="24"/>
                  <w:szCs w:val="24"/>
                  <w:lang w:val="ru-RU"/>
                </w:rPr>
                <w:t>https://infourok.ru/tema-uroka-semya-v-sovremennom-obshestve-4846691.html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17</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Личность- общество - культура</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rPr>
                <w:rFonts w:ascii="Times New Roman" w:hAnsi="Times New Roman" w:cs="Times New Roman"/>
                <w:color w:val="000000" w:themeColor="text1"/>
                <w:sz w:val="24"/>
                <w:szCs w:val="24"/>
                <w:lang w:val="ru-RU"/>
              </w:rPr>
            </w:pPr>
            <w:hyperlink r:id="rId53" w:history="1">
              <w:r w:rsidR="00D72963" w:rsidRPr="00D72963">
                <w:rPr>
                  <w:rStyle w:val="aff1"/>
                  <w:rFonts w:ascii="Times New Roman" w:hAnsi="Times New Roman" w:cs="Times New Roman"/>
                  <w:sz w:val="24"/>
                  <w:szCs w:val="24"/>
                </w:rPr>
                <w:t>https</w:t>
              </w:r>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infourok</w:t>
              </w:r>
              <w:proofErr w:type="spellEnd"/>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ru</w:t>
              </w:r>
              <w:proofErr w:type="spellEnd"/>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lichnost</w:t>
              </w:r>
              <w:proofErr w:type="spellEnd"/>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obshestvo</w:t>
              </w:r>
              <w:proofErr w:type="spellEnd"/>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kultura</w:t>
              </w:r>
              <w:proofErr w:type="spellEnd"/>
              <w:r w:rsidR="00D72963" w:rsidRPr="00D72963">
                <w:rPr>
                  <w:rStyle w:val="aff1"/>
                  <w:rFonts w:ascii="Times New Roman" w:hAnsi="Times New Roman" w:cs="Times New Roman"/>
                  <w:sz w:val="24"/>
                  <w:szCs w:val="24"/>
                  <w:lang w:val="ru-RU"/>
                </w:rPr>
                <w:t>-6437538.</w:t>
              </w:r>
              <w:r w:rsidR="00D72963" w:rsidRPr="00D72963">
                <w:rPr>
                  <w:rStyle w:val="aff1"/>
                  <w:rFonts w:ascii="Times New Roman" w:hAnsi="Times New Roman" w:cs="Times New Roman"/>
                  <w:sz w:val="24"/>
                  <w:szCs w:val="24"/>
                </w:rPr>
                <w:t>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18</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Духовный мир человека. Человек – творец культуры.</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rPr>
                <w:rFonts w:ascii="Times New Roman" w:hAnsi="Times New Roman" w:cs="Times New Roman"/>
                <w:color w:val="000000" w:themeColor="text1"/>
                <w:sz w:val="24"/>
                <w:szCs w:val="24"/>
                <w:lang w:val="ru-RU"/>
              </w:rPr>
            </w:pPr>
            <w:hyperlink r:id="rId54" w:history="1">
              <w:r w:rsidR="00D72963" w:rsidRPr="00A1694F">
                <w:rPr>
                  <w:rStyle w:val="aff1"/>
                  <w:rFonts w:ascii="Times New Roman" w:hAnsi="Times New Roman" w:cs="Times New Roman"/>
                  <w:sz w:val="24"/>
                  <w:szCs w:val="24"/>
                </w:rPr>
                <w:t>https</w:t>
              </w:r>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infourok</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ru</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prezentaciya</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po</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odnknr</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chelovek</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tvorec</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i</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nositel</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kulturi</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klass</w:t>
              </w:r>
              <w:proofErr w:type="spellEnd"/>
              <w:r w:rsidR="00D72963" w:rsidRPr="00A1694F">
                <w:rPr>
                  <w:rStyle w:val="aff1"/>
                  <w:rFonts w:ascii="Times New Roman" w:hAnsi="Times New Roman" w:cs="Times New Roman"/>
                  <w:sz w:val="24"/>
                  <w:szCs w:val="24"/>
                  <w:lang w:val="ru-RU"/>
                </w:rPr>
                <w:t>-830022.</w:t>
              </w:r>
              <w:r w:rsidR="00D72963" w:rsidRPr="00A1694F">
                <w:rPr>
                  <w:rStyle w:val="aff1"/>
                  <w:rFonts w:ascii="Times New Roman" w:hAnsi="Times New Roman" w:cs="Times New Roman"/>
                  <w:sz w:val="24"/>
                  <w:szCs w:val="24"/>
                </w:rPr>
                <w:t>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19</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Личность и духовно-нравственные ценности.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autoSpaceDE w:val="0"/>
              <w:autoSpaceDN w:val="0"/>
              <w:spacing w:line="230" w:lineRule="auto"/>
              <w:rPr>
                <w:rFonts w:ascii="Times New Roman" w:eastAsia="Times New Roman" w:hAnsi="Times New Roman" w:cs="Times New Roman"/>
                <w:color w:val="000000" w:themeColor="text1"/>
                <w:sz w:val="24"/>
                <w:szCs w:val="24"/>
                <w:lang w:val="ru-RU"/>
              </w:rPr>
            </w:pPr>
            <w:hyperlink r:id="rId55" w:history="1">
              <w:r w:rsidR="00D72963" w:rsidRPr="00A1694F">
                <w:rPr>
                  <w:rStyle w:val="aff1"/>
                  <w:rFonts w:ascii="Times New Roman" w:eastAsia="Times New Roman" w:hAnsi="Times New Roman" w:cs="Times New Roman"/>
                  <w:sz w:val="24"/>
                  <w:szCs w:val="24"/>
                  <w:lang w:val="ru-RU"/>
                </w:rPr>
                <w:t>https://infourok.ru/lichnost-i-duhovno-nravstvennye-cennosti-odnknr-6-klass-6326261.html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20</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Историческая память как духовно-нравственная ценность</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rPr>
                <w:rFonts w:ascii="Times New Roman" w:hAnsi="Times New Roman" w:cs="Times New Roman"/>
                <w:color w:val="000000" w:themeColor="text1"/>
                <w:sz w:val="24"/>
                <w:szCs w:val="24"/>
                <w:lang w:val="ru-RU"/>
              </w:rPr>
            </w:pPr>
            <w:hyperlink r:id="rId56" w:history="1">
              <w:r w:rsidR="00D72963" w:rsidRPr="00A1694F">
                <w:rPr>
                  <w:rStyle w:val="aff1"/>
                  <w:rFonts w:ascii="Times New Roman" w:hAnsi="Times New Roman" w:cs="Times New Roman"/>
                  <w:sz w:val="24"/>
                  <w:szCs w:val="24"/>
                </w:rPr>
                <w:t>https</w:t>
              </w:r>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infourok</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ru</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prezentaciya</w:t>
              </w:r>
              <w:proofErr w:type="spellEnd"/>
              <w:r w:rsidR="00D72963" w:rsidRPr="00A1694F">
                <w:rPr>
                  <w:rStyle w:val="aff1"/>
                  <w:rFonts w:ascii="Times New Roman" w:hAnsi="Times New Roman" w:cs="Times New Roman"/>
                  <w:sz w:val="24"/>
                  <w:szCs w:val="24"/>
                  <w:lang w:val="ru-RU"/>
                </w:rPr>
                <w:t>-</w:t>
              </w:r>
              <w:r w:rsidR="00D72963" w:rsidRPr="00A1694F">
                <w:rPr>
                  <w:rStyle w:val="aff1"/>
                  <w:rFonts w:ascii="Times New Roman" w:hAnsi="Times New Roman" w:cs="Times New Roman"/>
                  <w:sz w:val="24"/>
                  <w:szCs w:val="24"/>
                </w:rPr>
                <w:t>k</w:t>
              </w:r>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uroku</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odnknr</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hranit</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pamyat</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predkov</w:t>
              </w:r>
              <w:proofErr w:type="spellEnd"/>
              <w:r w:rsidR="00D72963" w:rsidRPr="00A1694F">
                <w:rPr>
                  <w:rStyle w:val="aff1"/>
                  <w:rFonts w:ascii="Times New Roman" w:hAnsi="Times New Roman" w:cs="Times New Roman"/>
                  <w:sz w:val="24"/>
                  <w:szCs w:val="24"/>
                  <w:lang w:val="ru-RU"/>
                </w:rPr>
                <w:t>-6092598.</w:t>
              </w:r>
              <w:r w:rsidR="00D72963" w:rsidRPr="00A1694F">
                <w:rPr>
                  <w:rStyle w:val="aff1"/>
                  <w:rFonts w:ascii="Times New Roman" w:hAnsi="Times New Roman" w:cs="Times New Roman"/>
                  <w:sz w:val="24"/>
                  <w:szCs w:val="24"/>
                </w:rPr>
                <w:t>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21</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Литература как язык культуры</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rPr>
                <w:rFonts w:ascii="Times New Roman" w:hAnsi="Times New Roman" w:cs="Times New Roman"/>
                <w:color w:val="000000" w:themeColor="text1"/>
                <w:sz w:val="24"/>
                <w:szCs w:val="24"/>
                <w:lang w:val="ru-RU"/>
              </w:rPr>
            </w:pPr>
            <w:hyperlink r:id="rId57" w:history="1">
              <w:r w:rsidR="00D72963" w:rsidRPr="00D72963">
                <w:rPr>
                  <w:rStyle w:val="aff1"/>
                  <w:rFonts w:ascii="Times New Roman" w:hAnsi="Times New Roman" w:cs="Times New Roman"/>
                  <w:sz w:val="24"/>
                  <w:szCs w:val="24"/>
                </w:rPr>
                <w:t>https</w:t>
              </w:r>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infourok</w:t>
              </w:r>
              <w:proofErr w:type="spellEnd"/>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ru</w:t>
              </w:r>
              <w:proofErr w:type="spellEnd"/>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literatura</w:t>
              </w:r>
              <w:proofErr w:type="spellEnd"/>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kak</w:t>
              </w:r>
              <w:proofErr w:type="spellEnd"/>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yazyk</w:t>
              </w:r>
              <w:proofErr w:type="spellEnd"/>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kultury</w:t>
              </w:r>
              <w:proofErr w:type="spellEnd"/>
              <w:r w:rsidR="00D72963" w:rsidRPr="00D72963">
                <w:rPr>
                  <w:rStyle w:val="aff1"/>
                  <w:rFonts w:ascii="Times New Roman" w:hAnsi="Times New Roman" w:cs="Times New Roman"/>
                  <w:sz w:val="24"/>
                  <w:szCs w:val="24"/>
                  <w:lang w:val="ru-RU"/>
                </w:rPr>
                <w:t>-6493070.</w:t>
              </w:r>
              <w:r w:rsidR="00D72963" w:rsidRPr="00D72963">
                <w:rPr>
                  <w:rStyle w:val="aff1"/>
                  <w:rFonts w:ascii="Times New Roman" w:hAnsi="Times New Roman" w:cs="Times New Roman"/>
                  <w:sz w:val="24"/>
                  <w:szCs w:val="24"/>
                </w:rPr>
                <w:t>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22</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Взаимовлияние культур</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rPr>
                <w:rFonts w:ascii="Times New Roman" w:hAnsi="Times New Roman" w:cs="Times New Roman"/>
                <w:color w:val="000000" w:themeColor="text1"/>
                <w:sz w:val="24"/>
                <w:szCs w:val="24"/>
                <w:lang w:val="ru-RU"/>
              </w:rPr>
            </w:pPr>
            <w:hyperlink r:id="rId58" w:history="1">
              <w:r w:rsidR="00D72963" w:rsidRPr="00D72963">
                <w:rPr>
                  <w:rStyle w:val="aff1"/>
                  <w:rFonts w:ascii="Times New Roman" w:hAnsi="Times New Roman" w:cs="Times New Roman"/>
                  <w:sz w:val="24"/>
                  <w:szCs w:val="24"/>
                </w:rPr>
                <w:t>https</w:t>
              </w:r>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infourok</w:t>
              </w:r>
              <w:proofErr w:type="spellEnd"/>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ru</w:t>
              </w:r>
              <w:proofErr w:type="spellEnd"/>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vzaimovliyanie</w:t>
              </w:r>
              <w:proofErr w:type="spellEnd"/>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kultur</w:t>
              </w:r>
              <w:proofErr w:type="spellEnd"/>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po</w:t>
              </w:r>
              <w:proofErr w:type="spellEnd"/>
              <w:r w:rsidR="00D72963" w:rsidRPr="00D72963">
                <w:rPr>
                  <w:rStyle w:val="aff1"/>
                  <w:rFonts w:ascii="Times New Roman" w:hAnsi="Times New Roman" w:cs="Times New Roman"/>
                  <w:sz w:val="24"/>
                  <w:szCs w:val="24"/>
                  <w:lang w:val="ru-RU"/>
                </w:rPr>
                <w:t>-</w:t>
              </w:r>
              <w:proofErr w:type="spellStart"/>
              <w:r w:rsidR="00D72963" w:rsidRPr="00D72963">
                <w:rPr>
                  <w:rStyle w:val="aff1"/>
                  <w:rFonts w:ascii="Times New Roman" w:hAnsi="Times New Roman" w:cs="Times New Roman"/>
                  <w:sz w:val="24"/>
                  <w:szCs w:val="24"/>
                </w:rPr>
                <w:t>odnknr</w:t>
              </w:r>
              <w:proofErr w:type="spellEnd"/>
              <w:r w:rsidR="00D72963" w:rsidRPr="00D72963">
                <w:rPr>
                  <w:rStyle w:val="aff1"/>
                  <w:rFonts w:ascii="Times New Roman" w:hAnsi="Times New Roman" w:cs="Times New Roman"/>
                  <w:sz w:val="24"/>
                  <w:szCs w:val="24"/>
                  <w:lang w:val="ru-RU"/>
                </w:rPr>
                <w:t>-6508093.</w:t>
              </w:r>
              <w:r w:rsidR="00D72963" w:rsidRPr="00D72963">
                <w:rPr>
                  <w:rStyle w:val="aff1"/>
                  <w:rFonts w:ascii="Times New Roman" w:hAnsi="Times New Roman" w:cs="Times New Roman"/>
                  <w:sz w:val="24"/>
                  <w:szCs w:val="24"/>
                </w:rPr>
                <w:t>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23</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 xml:space="preserve">Духовно-нравственные ценности российского </w:t>
            </w:r>
            <w:r w:rsidRPr="00F74FA8">
              <w:rPr>
                <w:rFonts w:ascii="Times New Roman" w:eastAsia="Times New Roman" w:hAnsi="Times New Roman"/>
                <w:color w:val="000000"/>
                <w:sz w:val="24"/>
                <w:szCs w:val="24"/>
                <w:lang w:val="ru-RU"/>
              </w:rPr>
              <w:lastRenderedPageBreak/>
              <w:t>народа</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lastRenderedPageBreak/>
              <w:t>1</w:t>
            </w:r>
          </w:p>
        </w:tc>
        <w:tc>
          <w:tcPr>
            <w:tcW w:w="5386" w:type="dxa"/>
          </w:tcPr>
          <w:p w:rsidR="00AC7FC8" w:rsidRPr="006D2E4C" w:rsidRDefault="00D40CAC" w:rsidP="00DF2980">
            <w:pPr>
              <w:rPr>
                <w:rFonts w:ascii="Times New Roman" w:hAnsi="Times New Roman" w:cs="Times New Roman"/>
                <w:color w:val="000000" w:themeColor="text1"/>
                <w:sz w:val="24"/>
                <w:szCs w:val="24"/>
                <w:lang w:val="ru-RU"/>
              </w:rPr>
            </w:pPr>
            <w:hyperlink r:id="rId59" w:history="1">
              <w:r w:rsidR="00D72963" w:rsidRPr="00D72963">
                <w:rPr>
                  <w:rStyle w:val="aff1"/>
                  <w:rFonts w:ascii="Times New Roman" w:hAnsi="Times New Roman" w:cs="Times New Roman"/>
                  <w:color w:val="000000" w:themeColor="text1"/>
                  <w:sz w:val="24"/>
                  <w:szCs w:val="24"/>
                </w:rPr>
                <w:t>https</w:t>
              </w:r>
              <w:r w:rsidR="00D72963" w:rsidRPr="00D72963">
                <w:rPr>
                  <w:rStyle w:val="aff1"/>
                  <w:rFonts w:ascii="Times New Roman" w:hAnsi="Times New Roman" w:cs="Times New Roman"/>
                  <w:color w:val="000000" w:themeColor="text1"/>
                  <w:sz w:val="24"/>
                  <w:szCs w:val="24"/>
                  <w:lang w:val="ru-RU"/>
                </w:rPr>
                <w:t>://</w:t>
              </w:r>
              <w:proofErr w:type="spellStart"/>
              <w:r w:rsidR="00D72963" w:rsidRPr="00D72963">
                <w:rPr>
                  <w:rStyle w:val="aff1"/>
                  <w:rFonts w:ascii="Times New Roman" w:hAnsi="Times New Roman" w:cs="Times New Roman"/>
                  <w:color w:val="000000" w:themeColor="text1"/>
                  <w:sz w:val="24"/>
                  <w:szCs w:val="24"/>
                </w:rPr>
                <w:t>infourok</w:t>
              </w:r>
              <w:proofErr w:type="spellEnd"/>
              <w:r w:rsidR="00D72963" w:rsidRPr="00D72963">
                <w:rPr>
                  <w:rStyle w:val="aff1"/>
                  <w:rFonts w:ascii="Times New Roman" w:hAnsi="Times New Roman" w:cs="Times New Roman"/>
                  <w:color w:val="000000" w:themeColor="text1"/>
                  <w:sz w:val="24"/>
                  <w:szCs w:val="24"/>
                  <w:lang w:val="ru-RU"/>
                </w:rPr>
                <w:t>.</w:t>
              </w:r>
              <w:proofErr w:type="spellStart"/>
              <w:r w:rsidR="00D72963" w:rsidRPr="00D72963">
                <w:rPr>
                  <w:rStyle w:val="aff1"/>
                  <w:rFonts w:ascii="Times New Roman" w:hAnsi="Times New Roman" w:cs="Times New Roman"/>
                  <w:color w:val="000000" w:themeColor="text1"/>
                  <w:sz w:val="24"/>
                  <w:szCs w:val="24"/>
                </w:rPr>
                <w:t>ru</w:t>
              </w:r>
              <w:proofErr w:type="spellEnd"/>
              <w:r w:rsidR="00D72963" w:rsidRPr="00D72963">
                <w:rPr>
                  <w:rStyle w:val="aff1"/>
                  <w:rFonts w:ascii="Times New Roman" w:hAnsi="Times New Roman" w:cs="Times New Roman"/>
                  <w:color w:val="000000" w:themeColor="text1"/>
                  <w:sz w:val="24"/>
                  <w:szCs w:val="24"/>
                  <w:lang w:val="ru-RU"/>
                </w:rPr>
                <w:t>/</w:t>
              </w:r>
              <w:proofErr w:type="spellStart"/>
              <w:r w:rsidR="00D72963" w:rsidRPr="00D72963">
                <w:rPr>
                  <w:rStyle w:val="aff1"/>
                  <w:rFonts w:ascii="Times New Roman" w:hAnsi="Times New Roman" w:cs="Times New Roman"/>
                  <w:color w:val="000000" w:themeColor="text1"/>
                  <w:sz w:val="24"/>
                  <w:szCs w:val="24"/>
                </w:rPr>
                <w:t>prezentaciya</w:t>
              </w:r>
              <w:proofErr w:type="spellEnd"/>
              <w:r w:rsidR="00D72963" w:rsidRPr="00D72963">
                <w:rPr>
                  <w:rStyle w:val="aff1"/>
                  <w:rFonts w:ascii="Times New Roman" w:hAnsi="Times New Roman" w:cs="Times New Roman"/>
                  <w:color w:val="000000" w:themeColor="text1"/>
                  <w:sz w:val="24"/>
                  <w:szCs w:val="24"/>
                  <w:lang w:val="ru-RU"/>
                </w:rPr>
                <w:t>-</w:t>
              </w:r>
              <w:proofErr w:type="spellStart"/>
              <w:r w:rsidR="00D72963" w:rsidRPr="00D72963">
                <w:rPr>
                  <w:rStyle w:val="aff1"/>
                  <w:rFonts w:ascii="Times New Roman" w:hAnsi="Times New Roman" w:cs="Times New Roman"/>
                  <w:color w:val="000000" w:themeColor="text1"/>
                  <w:sz w:val="24"/>
                  <w:szCs w:val="24"/>
                </w:rPr>
                <w:t>po</w:t>
              </w:r>
              <w:proofErr w:type="spellEnd"/>
              <w:r w:rsidR="00D72963" w:rsidRPr="00D72963">
                <w:rPr>
                  <w:rStyle w:val="aff1"/>
                  <w:rFonts w:ascii="Times New Roman" w:hAnsi="Times New Roman" w:cs="Times New Roman"/>
                  <w:color w:val="000000" w:themeColor="text1"/>
                  <w:sz w:val="24"/>
                  <w:szCs w:val="24"/>
                  <w:lang w:val="ru-RU"/>
                </w:rPr>
                <w:t>-</w:t>
              </w:r>
              <w:proofErr w:type="spellStart"/>
              <w:r w:rsidR="00D72963" w:rsidRPr="00D72963">
                <w:rPr>
                  <w:rStyle w:val="aff1"/>
                  <w:rFonts w:ascii="Times New Roman" w:hAnsi="Times New Roman" w:cs="Times New Roman"/>
                  <w:color w:val="000000" w:themeColor="text1"/>
                  <w:sz w:val="24"/>
                  <w:szCs w:val="24"/>
                </w:rPr>
                <w:t>odnknr</w:t>
              </w:r>
              <w:proofErr w:type="spellEnd"/>
              <w:r w:rsidR="00D72963" w:rsidRPr="00D72963">
                <w:rPr>
                  <w:rStyle w:val="aff1"/>
                  <w:rFonts w:ascii="Times New Roman" w:hAnsi="Times New Roman" w:cs="Times New Roman"/>
                  <w:color w:val="000000" w:themeColor="text1"/>
                  <w:sz w:val="24"/>
                  <w:szCs w:val="24"/>
                  <w:lang w:val="ru-RU"/>
                </w:rPr>
                <w:t>-</w:t>
              </w:r>
              <w:proofErr w:type="spellStart"/>
              <w:r w:rsidR="00D72963" w:rsidRPr="00D72963">
                <w:rPr>
                  <w:rStyle w:val="aff1"/>
                  <w:rFonts w:ascii="Times New Roman" w:hAnsi="Times New Roman" w:cs="Times New Roman"/>
                  <w:color w:val="000000" w:themeColor="text1"/>
                  <w:sz w:val="24"/>
                  <w:szCs w:val="24"/>
                </w:rPr>
                <w:t>na</w:t>
              </w:r>
              <w:proofErr w:type="spellEnd"/>
              <w:r w:rsidR="00D72963" w:rsidRPr="00D72963">
                <w:rPr>
                  <w:rStyle w:val="aff1"/>
                  <w:rFonts w:ascii="Times New Roman" w:hAnsi="Times New Roman" w:cs="Times New Roman"/>
                  <w:color w:val="000000" w:themeColor="text1"/>
                  <w:sz w:val="24"/>
                  <w:szCs w:val="24"/>
                  <w:lang w:val="ru-RU"/>
                </w:rPr>
                <w:t>-</w:t>
              </w:r>
              <w:proofErr w:type="spellStart"/>
              <w:r w:rsidR="00D72963" w:rsidRPr="00D72963">
                <w:rPr>
                  <w:rStyle w:val="aff1"/>
                  <w:rFonts w:ascii="Times New Roman" w:hAnsi="Times New Roman" w:cs="Times New Roman"/>
                  <w:color w:val="000000" w:themeColor="text1"/>
                  <w:sz w:val="24"/>
                  <w:szCs w:val="24"/>
                </w:rPr>
                <w:t>temu</w:t>
              </w:r>
              <w:proofErr w:type="spellEnd"/>
              <w:r w:rsidR="00D72963" w:rsidRPr="00D72963">
                <w:rPr>
                  <w:rStyle w:val="aff1"/>
                  <w:rFonts w:ascii="Times New Roman" w:hAnsi="Times New Roman" w:cs="Times New Roman"/>
                  <w:color w:val="000000" w:themeColor="text1"/>
                  <w:sz w:val="24"/>
                  <w:szCs w:val="24"/>
                  <w:lang w:val="ru-RU"/>
                </w:rPr>
                <w:t>-</w:t>
              </w:r>
              <w:proofErr w:type="spellStart"/>
              <w:r w:rsidR="00D72963" w:rsidRPr="00D72963">
                <w:rPr>
                  <w:rStyle w:val="aff1"/>
                  <w:rFonts w:ascii="Times New Roman" w:hAnsi="Times New Roman" w:cs="Times New Roman"/>
                  <w:color w:val="000000" w:themeColor="text1"/>
                  <w:sz w:val="24"/>
                  <w:szCs w:val="24"/>
                </w:rPr>
                <w:lastRenderedPageBreak/>
                <w:t>duhovno</w:t>
              </w:r>
              <w:proofErr w:type="spellEnd"/>
              <w:r w:rsidR="00D72963" w:rsidRPr="00D72963">
                <w:rPr>
                  <w:rStyle w:val="aff1"/>
                  <w:rFonts w:ascii="Times New Roman" w:hAnsi="Times New Roman" w:cs="Times New Roman"/>
                  <w:color w:val="000000" w:themeColor="text1"/>
                  <w:sz w:val="24"/>
                  <w:szCs w:val="24"/>
                  <w:lang w:val="ru-RU"/>
                </w:rPr>
                <w:t>-</w:t>
              </w:r>
              <w:proofErr w:type="spellStart"/>
              <w:r w:rsidR="00D72963" w:rsidRPr="00D72963">
                <w:rPr>
                  <w:rStyle w:val="aff1"/>
                  <w:rFonts w:ascii="Times New Roman" w:hAnsi="Times New Roman" w:cs="Times New Roman"/>
                  <w:color w:val="000000" w:themeColor="text1"/>
                  <w:sz w:val="24"/>
                  <w:szCs w:val="24"/>
                </w:rPr>
                <w:t>nravstvennye</w:t>
              </w:r>
              <w:proofErr w:type="spellEnd"/>
              <w:r w:rsidR="00D72963" w:rsidRPr="00D72963">
                <w:rPr>
                  <w:rStyle w:val="aff1"/>
                  <w:rFonts w:ascii="Times New Roman" w:hAnsi="Times New Roman" w:cs="Times New Roman"/>
                  <w:color w:val="000000" w:themeColor="text1"/>
                  <w:sz w:val="24"/>
                  <w:szCs w:val="24"/>
                  <w:lang w:val="ru-RU"/>
                </w:rPr>
                <w:t>-</w:t>
              </w:r>
              <w:proofErr w:type="spellStart"/>
              <w:r w:rsidR="00D72963" w:rsidRPr="00D72963">
                <w:rPr>
                  <w:rStyle w:val="aff1"/>
                  <w:rFonts w:ascii="Times New Roman" w:hAnsi="Times New Roman" w:cs="Times New Roman"/>
                  <w:color w:val="000000" w:themeColor="text1"/>
                  <w:sz w:val="24"/>
                  <w:szCs w:val="24"/>
                </w:rPr>
                <w:t>cennosti</w:t>
              </w:r>
              <w:proofErr w:type="spellEnd"/>
              <w:r w:rsidR="00D72963" w:rsidRPr="00D72963">
                <w:rPr>
                  <w:rStyle w:val="aff1"/>
                  <w:rFonts w:ascii="Times New Roman" w:hAnsi="Times New Roman" w:cs="Times New Roman"/>
                  <w:color w:val="000000" w:themeColor="text1"/>
                  <w:sz w:val="24"/>
                  <w:szCs w:val="24"/>
                  <w:lang w:val="ru-RU"/>
                </w:rPr>
                <w:t>-</w:t>
              </w:r>
              <w:proofErr w:type="spellStart"/>
              <w:r w:rsidR="00D72963" w:rsidRPr="00D72963">
                <w:rPr>
                  <w:rStyle w:val="aff1"/>
                  <w:rFonts w:ascii="Times New Roman" w:hAnsi="Times New Roman" w:cs="Times New Roman"/>
                  <w:color w:val="000000" w:themeColor="text1"/>
                  <w:sz w:val="24"/>
                  <w:szCs w:val="24"/>
                </w:rPr>
                <w:t>rossijskogo</w:t>
              </w:r>
              <w:proofErr w:type="spellEnd"/>
              <w:r w:rsidR="00D72963" w:rsidRPr="00D72963">
                <w:rPr>
                  <w:rStyle w:val="aff1"/>
                  <w:rFonts w:ascii="Times New Roman" w:hAnsi="Times New Roman" w:cs="Times New Roman"/>
                  <w:color w:val="000000" w:themeColor="text1"/>
                  <w:sz w:val="24"/>
                  <w:szCs w:val="24"/>
                  <w:lang w:val="ru-RU"/>
                </w:rPr>
                <w:t>-</w:t>
              </w:r>
              <w:proofErr w:type="spellStart"/>
              <w:r w:rsidR="00D72963" w:rsidRPr="00D72963">
                <w:rPr>
                  <w:rStyle w:val="aff1"/>
                  <w:rFonts w:ascii="Times New Roman" w:hAnsi="Times New Roman" w:cs="Times New Roman"/>
                  <w:color w:val="000000" w:themeColor="text1"/>
                  <w:sz w:val="24"/>
                  <w:szCs w:val="24"/>
                </w:rPr>
                <w:t>naroda</w:t>
              </w:r>
              <w:proofErr w:type="spellEnd"/>
              <w:r w:rsidR="00D72963" w:rsidRPr="00D72963">
                <w:rPr>
                  <w:rStyle w:val="aff1"/>
                  <w:rFonts w:ascii="Times New Roman" w:hAnsi="Times New Roman" w:cs="Times New Roman"/>
                  <w:color w:val="000000" w:themeColor="text1"/>
                  <w:sz w:val="24"/>
                  <w:szCs w:val="24"/>
                  <w:lang w:val="ru-RU"/>
                </w:rPr>
                <w:t>-</w:t>
              </w:r>
              <w:proofErr w:type="spellStart"/>
              <w:r w:rsidR="00D72963" w:rsidRPr="00D72963">
                <w:rPr>
                  <w:rStyle w:val="aff1"/>
                  <w:rFonts w:ascii="Times New Roman" w:hAnsi="Times New Roman" w:cs="Times New Roman"/>
                  <w:color w:val="000000" w:themeColor="text1"/>
                  <w:sz w:val="24"/>
                  <w:szCs w:val="24"/>
                </w:rPr>
                <w:t>odnknr</w:t>
              </w:r>
              <w:proofErr w:type="spellEnd"/>
              <w:r w:rsidR="00D72963" w:rsidRPr="00D72963">
                <w:rPr>
                  <w:rStyle w:val="aff1"/>
                  <w:rFonts w:ascii="Times New Roman" w:hAnsi="Times New Roman" w:cs="Times New Roman"/>
                  <w:color w:val="000000" w:themeColor="text1"/>
                  <w:sz w:val="24"/>
                  <w:szCs w:val="24"/>
                  <w:lang w:val="ru-RU"/>
                </w:rPr>
                <w:t>-5-</w:t>
              </w:r>
              <w:proofErr w:type="spellStart"/>
              <w:r w:rsidR="00D72963" w:rsidRPr="00D72963">
                <w:rPr>
                  <w:rStyle w:val="aff1"/>
                  <w:rFonts w:ascii="Times New Roman" w:hAnsi="Times New Roman" w:cs="Times New Roman"/>
                  <w:color w:val="000000" w:themeColor="text1"/>
                  <w:sz w:val="24"/>
                  <w:szCs w:val="24"/>
                </w:rPr>
                <w:t>klass</w:t>
              </w:r>
              <w:proofErr w:type="spellEnd"/>
              <w:r w:rsidR="00D72963" w:rsidRPr="00D72963">
                <w:rPr>
                  <w:rStyle w:val="aff1"/>
                  <w:rFonts w:ascii="Times New Roman" w:hAnsi="Times New Roman" w:cs="Times New Roman"/>
                  <w:color w:val="000000" w:themeColor="text1"/>
                  <w:sz w:val="24"/>
                  <w:szCs w:val="24"/>
                  <w:lang w:val="ru-RU"/>
                </w:rPr>
                <w:t>-6512077.</w:t>
              </w:r>
              <w:r w:rsidR="00D72963" w:rsidRPr="00D72963">
                <w:rPr>
                  <w:rStyle w:val="aff1"/>
                  <w:rFonts w:ascii="Times New Roman" w:hAnsi="Times New Roman" w:cs="Times New Roman"/>
                  <w:color w:val="000000" w:themeColor="text1"/>
                  <w:sz w:val="24"/>
                  <w:szCs w:val="24"/>
                </w:rPr>
                <w:t>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24</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Регионы России: культурное многообразие</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rPr>
                <w:rFonts w:ascii="Times New Roman" w:hAnsi="Times New Roman" w:cs="Times New Roman"/>
                <w:sz w:val="24"/>
                <w:szCs w:val="24"/>
                <w:lang w:val="ru-RU"/>
              </w:rPr>
            </w:pPr>
            <w:hyperlink r:id="rId60" w:history="1">
              <w:r w:rsidR="00D72963" w:rsidRPr="00A1694F">
                <w:rPr>
                  <w:rStyle w:val="aff1"/>
                  <w:rFonts w:ascii="Times New Roman" w:hAnsi="Times New Roman" w:cs="Times New Roman"/>
                  <w:sz w:val="24"/>
                  <w:szCs w:val="24"/>
                </w:rPr>
                <w:t>https</w:t>
              </w:r>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infourok</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ru</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prezentaciya</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po</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odnknr</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velichie</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mnogonacionalnoj</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rossijskoj</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kultury</w:t>
              </w:r>
              <w:proofErr w:type="spellEnd"/>
              <w:r w:rsidR="00D72963" w:rsidRPr="00A1694F">
                <w:rPr>
                  <w:rStyle w:val="aff1"/>
                  <w:rFonts w:ascii="Times New Roman" w:hAnsi="Times New Roman" w:cs="Times New Roman"/>
                  <w:sz w:val="24"/>
                  <w:szCs w:val="24"/>
                  <w:lang w:val="ru-RU"/>
                </w:rPr>
                <w:t>-5-</w:t>
              </w:r>
              <w:proofErr w:type="spellStart"/>
              <w:r w:rsidR="00D72963" w:rsidRPr="00A1694F">
                <w:rPr>
                  <w:rStyle w:val="aff1"/>
                  <w:rFonts w:ascii="Times New Roman" w:hAnsi="Times New Roman" w:cs="Times New Roman"/>
                  <w:sz w:val="24"/>
                  <w:szCs w:val="24"/>
                </w:rPr>
                <w:t>klass</w:t>
              </w:r>
              <w:proofErr w:type="spellEnd"/>
              <w:r w:rsidR="00D72963" w:rsidRPr="00A1694F">
                <w:rPr>
                  <w:rStyle w:val="aff1"/>
                  <w:rFonts w:ascii="Times New Roman" w:hAnsi="Times New Roman" w:cs="Times New Roman"/>
                  <w:sz w:val="24"/>
                  <w:szCs w:val="24"/>
                  <w:lang w:val="ru-RU"/>
                </w:rPr>
                <w:t>-5150122.</w:t>
              </w:r>
              <w:r w:rsidR="00D72963" w:rsidRPr="00A1694F">
                <w:rPr>
                  <w:rStyle w:val="aff1"/>
                  <w:rFonts w:ascii="Times New Roman" w:hAnsi="Times New Roman" w:cs="Times New Roman"/>
                  <w:sz w:val="24"/>
                  <w:szCs w:val="24"/>
                </w:rPr>
                <w:t>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25</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Праздники в культуре народов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rPr>
                <w:rFonts w:ascii="Times New Roman" w:hAnsi="Times New Roman" w:cs="Times New Roman"/>
                <w:sz w:val="24"/>
                <w:szCs w:val="24"/>
                <w:lang w:val="ru-RU"/>
              </w:rPr>
            </w:pPr>
            <w:hyperlink r:id="rId61" w:history="1">
              <w:r w:rsidR="00D72963" w:rsidRPr="00A1694F">
                <w:rPr>
                  <w:rStyle w:val="aff1"/>
                  <w:rFonts w:ascii="Times New Roman" w:hAnsi="Times New Roman" w:cs="Times New Roman"/>
                  <w:sz w:val="24"/>
                  <w:szCs w:val="24"/>
                </w:rPr>
                <w:t>https</w:t>
              </w:r>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infourok</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ru</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prezentaciya</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nacionalnye</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prazdniki</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narodov</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rossii</w:t>
              </w:r>
              <w:proofErr w:type="spellEnd"/>
              <w:r w:rsidR="00D72963" w:rsidRPr="00A1694F">
                <w:rPr>
                  <w:rStyle w:val="aff1"/>
                  <w:rFonts w:ascii="Times New Roman" w:hAnsi="Times New Roman" w:cs="Times New Roman"/>
                  <w:sz w:val="24"/>
                  <w:szCs w:val="24"/>
                  <w:lang w:val="ru-RU"/>
                </w:rPr>
                <w:t>-5115207.</w:t>
              </w:r>
              <w:r w:rsidR="00D72963" w:rsidRPr="00A1694F">
                <w:rPr>
                  <w:rStyle w:val="aff1"/>
                  <w:rFonts w:ascii="Times New Roman" w:hAnsi="Times New Roman" w:cs="Times New Roman"/>
                  <w:sz w:val="24"/>
                  <w:szCs w:val="24"/>
                </w:rPr>
                <w:t>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26</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Памятники архитектуры в культуре народов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AC7FC8" w:rsidRPr="00AC7FC8" w:rsidRDefault="00D40CAC" w:rsidP="00DF2980">
            <w:pPr>
              <w:rPr>
                <w:rFonts w:ascii="Times New Roman" w:hAnsi="Times New Roman" w:cs="Times New Roman"/>
                <w:sz w:val="24"/>
                <w:szCs w:val="24"/>
                <w:lang w:val="ru-RU"/>
              </w:rPr>
            </w:pPr>
            <w:hyperlink r:id="rId62" w:history="1">
              <w:r w:rsidR="00AC7FC8" w:rsidRPr="00A1694F">
                <w:rPr>
                  <w:rStyle w:val="aff1"/>
                  <w:rFonts w:ascii="Times New Roman" w:hAnsi="Times New Roman" w:cs="Times New Roman"/>
                  <w:sz w:val="24"/>
                  <w:szCs w:val="24"/>
                </w:rPr>
                <w:t>https</w:t>
              </w:r>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infourok</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ru</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prezentaciya</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po</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odnknr</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na</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temu</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pamyatniki</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arhitektury</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narodov</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rossii</w:t>
              </w:r>
              <w:proofErr w:type="spellEnd"/>
              <w:r w:rsidR="00AC7FC8" w:rsidRPr="00A1694F">
                <w:rPr>
                  <w:rStyle w:val="aff1"/>
                  <w:rFonts w:ascii="Times New Roman" w:hAnsi="Times New Roman" w:cs="Times New Roman"/>
                  <w:sz w:val="24"/>
                  <w:szCs w:val="24"/>
                  <w:lang w:val="ru-RU"/>
                </w:rPr>
                <w:t>-6555493.</w:t>
              </w:r>
              <w:r w:rsidR="00AC7FC8" w:rsidRPr="00A1694F">
                <w:rPr>
                  <w:rStyle w:val="aff1"/>
                  <w:rFonts w:ascii="Times New Roman" w:hAnsi="Times New Roman" w:cs="Times New Roman"/>
                  <w:sz w:val="24"/>
                  <w:szCs w:val="24"/>
                </w:rPr>
                <w:t>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27</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Музыкальная культура народов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rPr>
                <w:rFonts w:ascii="Times New Roman" w:hAnsi="Times New Roman" w:cs="Times New Roman"/>
                <w:sz w:val="24"/>
                <w:szCs w:val="24"/>
                <w:lang w:val="ru-RU"/>
              </w:rPr>
            </w:pPr>
            <w:hyperlink r:id="rId63" w:history="1">
              <w:r w:rsidR="00D72963" w:rsidRPr="00A1694F">
                <w:rPr>
                  <w:rStyle w:val="aff1"/>
                  <w:rFonts w:ascii="Times New Roman" w:hAnsi="Times New Roman" w:cs="Times New Roman"/>
                  <w:sz w:val="24"/>
                  <w:szCs w:val="24"/>
                </w:rPr>
                <w:t>https</w:t>
              </w:r>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infourok</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ru</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prezentaciya</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po</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odnknr</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na</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temu</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muzykalnaya</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kultura</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narodov</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rossii</w:t>
              </w:r>
              <w:proofErr w:type="spellEnd"/>
              <w:r w:rsidR="00D72963" w:rsidRPr="00A1694F">
                <w:rPr>
                  <w:rStyle w:val="aff1"/>
                  <w:rFonts w:ascii="Times New Roman" w:hAnsi="Times New Roman" w:cs="Times New Roman"/>
                  <w:sz w:val="24"/>
                  <w:szCs w:val="24"/>
                  <w:lang w:val="ru-RU"/>
                </w:rPr>
                <w:t>-5-</w:t>
              </w:r>
              <w:proofErr w:type="spellStart"/>
              <w:r w:rsidR="00D72963" w:rsidRPr="00A1694F">
                <w:rPr>
                  <w:rStyle w:val="aff1"/>
                  <w:rFonts w:ascii="Times New Roman" w:hAnsi="Times New Roman" w:cs="Times New Roman"/>
                  <w:sz w:val="24"/>
                  <w:szCs w:val="24"/>
                </w:rPr>
                <w:t>klass</w:t>
              </w:r>
              <w:proofErr w:type="spellEnd"/>
              <w:r w:rsidR="00D72963" w:rsidRPr="00A1694F">
                <w:rPr>
                  <w:rStyle w:val="aff1"/>
                  <w:rFonts w:ascii="Times New Roman" w:hAnsi="Times New Roman" w:cs="Times New Roman"/>
                  <w:sz w:val="24"/>
                  <w:szCs w:val="24"/>
                  <w:lang w:val="ru-RU"/>
                </w:rPr>
                <w:t>-6608925.</w:t>
              </w:r>
              <w:r w:rsidR="00D72963" w:rsidRPr="00A1694F">
                <w:rPr>
                  <w:rStyle w:val="aff1"/>
                  <w:rFonts w:ascii="Times New Roman" w:hAnsi="Times New Roman" w:cs="Times New Roman"/>
                  <w:sz w:val="24"/>
                  <w:szCs w:val="24"/>
                </w:rPr>
                <w:t>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28</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Изобразительное искусство народов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rPr>
                <w:rFonts w:ascii="Times New Roman" w:hAnsi="Times New Roman" w:cs="Times New Roman"/>
                <w:sz w:val="24"/>
                <w:szCs w:val="24"/>
                <w:lang w:val="ru-RU"/>
              </w:rPr>
            </w:pPr>
            <w:hyperlink r:id="rId64" w:history="1">
              <w:r w:rsidR="00D72963" w:rsidRPr="00A1694F">
                <w:rPr>
                  <w:rStyle w:val="aff1"/>
                  <w:rFonts w:ascii="Times New Roman" w:hAnsi="Times New Roman" w:cs="Times New Roman"/>
                  <w:sz w:val="24"/>
                  <w:szCs w:val="24"/>
                </w:rPr>
                <w:t>https</w:t>
              </w:r>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infourok</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ru</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izobrazitelnoe</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iskusstvo</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narodov</w:t>
              </w:r>
              <w:proofErr w:type="spellEnd"/>
              <w:r w:rsidR="00D72963" w:rsidRPr="00A1694F">
                <w:rPr>
                  <w:rStyle w:val="aff1"/>
                  <w:rFonts w:ascii="Times New Roman" w:hAnsi="Times New Roman" w:cs="Times New Roman"/>
                  <w:sz w:val="24"/>
                  <w:szCs w:val="24"/>
                  <w:lang w:val="ru-RU"/>
                </w:rPr>
                <w:t>-</w:t>
              </w:r>
              <w:proofErr w:type="spellStart"/>
              <w:r w:rsidR="00D72963" w:rsidRPr="00A1694F">
                <w:rPr>
                  <w:rStyle w:val="aff1"/>
                  <w:rFonts w:ascii="Times New Roman" w:hAnsi="Times New Roman" w:cs="Times New Roman"/>
                  <w:sz w:val="24"/>
                  <w:szCs w:val="24"/>
                </w:rPr>
                <w:t>rossii</w:t>
              </w:r>
              <w:proofErr w:type="spellEnd"/>
              <w:r w:rsidR="00D72963" w:rsidRPr="00A1694F">
                <w:rPr>
                  <w:rStyle w:val="aff1"/>
                  <w:rFonts w:ascii="Times New Roman" w:hAnsi="Times New Roman" w:cs="Times New Roman"/>
                  <w:sz w:val="24"/>
                  <w:szCs w:val="24"/>
                  <w:lang w:val="ru-RU"/>
                </w:rPr>
                <w:t>-6580614.</w:t>
              </w:r>
              <w:r w:rsidR="00D72963" w:rsidRPr="00A1694F">
                <w:rPr>
                  <w:rStyle w:val="aff1"/>
                  <w:rFonts w:ascii="Times New Roman" w:hAnsi="Times New Roman" w:cs="Times New Roman"/>
                  <w:sz w:val="24"/>
                  <w:szCs w:val="24"/>
                </w:rPr>
                <w:t>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29</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Фольклор и литература народов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AC7FC8" w:rsidRPr="00AC7FC8" w:rsidRDefault="00D40CAC" w:rsidP="00DF2980">
            <w:pPr>
              <w:rPr>
                <w:rFonts w:ascii="Times New Roman" w:hAnsi="Times New Roman" w:cs="Times New Roman"/>
                <w:sz w:val="24"/>
                <w:szCs w:val="24"/>
                <w:lang w:val="ru-RU"/>
              </w:rPr>
            </w:pPr>
            <w:hyperlink r:id="rId65" w:history="1">
              <w:r w:rsidR="00AC7FC8" w:rsidRPr="00A1694F">
                <w:rPr>
                  <w:rStyle w:val="aff1"/>
                  <w:rFonts w:ascii="Times New Roman" w:hAnsi="Times New Roman" w:cs="Times New Roman"/>
                  <w:sz w:val="24"/>
                  <w:szCs w:val="24"/>
                </w:rPr>
                <w:t>https</w:t>
              </w:r>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infourok</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ru</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prezentaciya</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po</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odnknr</w:t>
              </w:r>
              <w:proofErr w:type="spellEnd"/>
              <w:r w:rsidR="00AC7FC8" w:rsidRPr="00A1694F">
                <w:rPr>
                  <w:rStyle w:val="aff1"/>
                  <w:rFonts w:ascii="Times New Roman" w:hAnsi="Times New Roman" w:cs="Times New Roman"/>
                  <w:sz w:val="24"/>
                  <w:szCs w:val="24"/>
                  <w:lang w:val="ru-RU"/>
                </w:rPr>
                <w:t>-5-</w:t>
              </w:r>
              <w:proofErr w:type="spellStart"/>
              <w:r w:rsidR="00AC7FC8" w:rsidRPr="00A1694F">
                <w:rPr>
                  <w:rStyle w:val="aff1"/>
                  <w:rFonts w:ascii="Times New Roman" w:hAnsi="Times New Roman" w:cs="Times New Roman"/>
                  <w:sz w:val="24"/>
                  <w:szCs w:val="24"/>
                </w:rPr>
                <w:t>klass</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folklor</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i</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literatura</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narodov</w:t>
              </w:r>
              <w:proofErr w:type="spellEnd"/>
              <w:r w:rsidR="00AC7FC8" w:rsidRPr="00A1694F">
                <w:rPr>
                  <w:rStyle w:val="aff1"/>
                  <w:rFonts w:ascii="Times New Roman" w:hAnsi="Times New Roman" w:cs="Times New Roman"/>
                  <w:sz w:val="24"/>
                  <w:szCs w:val="24"/>
                  <w:lang w:val="ru-RU"/>
                </w:rPr>
                <w:t>-</w:t>
              </w:r>
              <w:proofErr w:type="spellStart"/>
              <w:r w:rsidR="00AC7FC8" w:rsidRPr="00A1694F">
                <w:rPr>
                  <w:rStyle w:val="aff1"/>
                  <w:rFonts w:ascii="Times New Roman" w:hAnsi="Times New Roman" w:cs="Times New Roman"/>
                  <w:sz w:val="24"/>
                  <w:szCs w:val="24"/>
                </w:rPr>
                <w:t>rossii</w:t>
              </w:r>
              <w:proofErr w:type="spellEnd"/>
              <w:r w:rsidR="00AC7FC8" w:rsidRPr="00A1694F">
                <w:rPr>
                  <w:rStyle w:val="aff1"/>
                  <w:rFonts w:ascii="Times New Roman" w:hAnsi="Times New Roman" w:cs="Times New Roman"/>
                  <w:sz w:val="24"/>
                  <w:szCs w:val="24"/>
                  <w:lang w:val="ru-RU"/>
                </w:rPr>
                <w:t>-6611483.</w:t>
              </w:r>
              <w:r w:rsidR="00AC7FC8" w:rsidRPr="00A1694F">
                <w:rPr>
                  <w:rStyle w:val="aff1"/>
                  <w:rFonts w:ascii="Times New Roman" w:hAnsi="Times New Roman" w:cs="Times New Roman"/>
                  <w:sz w:val="24"/>
                  <w:szCs w:val="24"/>
                </w:rPr>
                <w:t>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30</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Бытовые традиции народов России: пища, одежда, дом (практическое занятие)</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autoSpaceDE w:val="0"/>
              <w:autoSpaceDN w:val="0"/>
              <w:spacing w:line="230" w:lineRule="auto"/>
              <w:rPr>
                <w:rFonts w:ascii="Times New Roman" w:eastAsia="Times New Roman" w:hAnsi="Times New Roman" w:cs="Times New Roman"/>
                <w:color w:val="000000"/>
                <w:sz w:val="24"/>
                <w:szCs w:val="24"/>
                <w:lang w:val="ru-RU"/>
              </w:rPr>
            </w:pPr>
            <w:hyperlink r:id="rId66" w:history="1">
              <w:r w:rsidR="00D72963" w:rsidRPr="00A1694F">
                <w:rPr>
                  <w:rStyle w:val="aff1"/>
                  <w:rFonts w:ascii="Times New Roman" w:eastAsia="Times New Roman" w:hAnsi="Times New Roman" w:cs="Times New Roman"/>
                  <w:sz w:val="24"/>
                  <w:szCs w:val="24"/>
                  <w:lang w:val="ru-RU"/>
                </w:rPr>
                <w:t>https://infourok.ru/bytovye-tradicii-narodov-rossii-pisha-odezhda-dom-6612782.html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31</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Культурная карта России (практическое занятие)</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autoSpaceDE w:val="0"/>
              <w:autoSpaceDN w:val="0"/>
              <w:spacing w:line="230" w:lineRule="auto"/>
              <w:rPr>
                <w:rFonts w:ascii="Times New Roman" w:eastAsia="Times New Roman" w:hAnsi="Times New Roman" w:cs="Times New Roman"/>
                <w:color w:val="000000"/>
                <w:sz w:val="24"/>
                <w:szCs w:val="24"/>
                <w:lang w:val="ru-RU"/>
              </w:rPr>
            </w:pPr>
            <w:hyperlink r:id="rId67" w:history="1">
              <w:r w:rsidR="00D72963" w:rsidRPr="00A1694F">
                <w:rPr>
                  <w:rStyle w:val="aff1"/>
                  <w:rFonts w:ascii="Times New Roman" w:eastAsia="Times New Roman" w:hAnsi="Times New Roman" w:cs="Times New Roman"/>
                  <w:sz w:val="24"/>
                  <w:szCs w:val="24"/>
                  <w:lang w:val="ru-RU"/>
                </w:rPr>
                <w:t>https://infourok.ru/plan-konspekt-k-uroku-odnknr-5-klass-po-teme-kulturnaya-karta-rossii-prakticheskoe-zanyatie-6594612.html</w:t>
              </w:r>
            </w:hyperlink>
          </w:p>
        </w:tc>
      </w:tr>
      <w:tr w:rsidR="00DF2980" w:rsidRPr="00D40CAC"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32</w:t>
            </w:r>
          </w:p>
        </w:tc>
        <w:tc>
          <w:tcPr>
            <w:tcW w:w="3194" w:type="dxa"/>
          </w:tcPr>
          <w:p w:rsidR="00DF2980" w:rsidRPr="00F74FA8" w:rsidRDefault="00DF2980" w:rsidP="00AC7FC8">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Единство страны – залог будущего России</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D72963" w:rsidRDefault="00D40CAC" w:rsidP="00DF2980">
            <w:pPr>
              <w:autoSpaceDE w:val="0"/>
              <w:autoSpaceDN w:val="0"/>
              <w:spacing w:line="230" w:lineRule="auto"/>
              <w:rPr>
                <w:rFonts w:ascii="Times New Roman" w:eastAsia="Times New Roman" w:hAnsi="Times New Roman" w:cs="Times New Roman"/>
                <w:color w:val="000000"/>
                <w:sz w:val="24"/>
                <w:szCs w:val="24"/>
                <w:lang w:val="ru-RU"/>
              </w:rPr>
            </w:pPr>
            <w:hyperlink r:id="rId68" w:history="1">
              <w:r w:rsidR="00D72963" w:rsidRPr="00A1694F">
                <w:rPr>
                  <w:rStyle w:val="aff1"/>
                  <w:rFonts w:ascii="Times New Roman" w:eastAsia="Times New Roman" w:hAnsi="Times New Roman" w:cs="Times New Roman"/>
                  <w:sz w:val="24"/>
                  <w:szCs w:val="24"/>
                  <w:lang w:val="ru-RU"/>
                </w:rPr>
                <w:t>https://infourok.ru/prezentaciya-odnknr-edinstvo-strany-zalog-budushego-rossii-6242191.html</w:t>
              </w:r>
            </w:hyperlink>
          </w:p>
        </w:tc>
      </w:tr>
      <w:tr w:rsidR="00DF2980" w:rsidRPr="00C76363"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33</w:t>
            </w:r>
          </w:p>
        </w:tc>
        <w:tc>
          <w:tcPr>
            <w:tcW w:w="3194" w:type="dxa"/>
          </w:tcPr>
          <w:p w:rsidR="00DF2980" w:rsidRPr="00163D1C" w:rsidRDefault="00DF2980" w:rsidP="00AC7FC8">
            <w:pPr>
              <w:autoSpaceDE w:val="0"/>
              <w:autoSpaceDN w:val="0"/>
              <w:spacing w:line="230" w:lineRule="auto"/>
              <w:rPr>
                <w:rFonts w:ascii="Times New Roman" w:eastAsia="Times New Roman" w:hAnsi="Times New Roman"/>
                <w:color w:val="000000"/>
                <w:sz w:val="24"/>
                <w:szCs w:val="24"/>
                <w:lang w:val="ru-RU"/>
              </w:rPr>
            </w:pPr>
            <w:r w:rsidRPr="00163D1C">
              <w:rPr>
                <w:rFonts w:ascii="Times New Roman" w:eastAsia="Times New Roman" w:hAnsi="Times New Roman" w:cs="Times New Roman"/>
                <w:color w:val="000000"/>
                <w:w w:val="97"/>
                <w:sz w:val="24"/>
                <w:szCs w:val="24"/>
                <w:lang w:val="ru-RU"/>
              </w:rPr>
              <w:t>Повторение по курсу</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C76363" w:rsidRDefault="00DF2980" w:rsidP="00DF2980">
            <w:pPr>
              <w:autoSpaceDE w:val="0"/>
              <w:autoSpaceDN w:val="0"/>
              <w:spacing w:line="230" w:lineRule="auto"/>
              <w:rPr>
                <w:rFonts w:ascii="Times New Roman" w:eastAsia="Times New Roman" w:hAnsi="Times New Roman"/>
                <w:color w:val="000000"/>
                <w:sz w:val="20"/>
                <w:szCs w:val="20"/>
                <w:lang w:val="ru-RU"/>
              </w:rPr>
            </w:pPr>
          </w:p>
        </w:tc>
      </w:tr>
      <w:tr w:rsidR="00DF2980" w:rsidRPr="00C76363" w:rsidTr="00DF2980">
        <w:trPr>
          <w:trHeight w:val="495"/>
        </w:trPr>
        <w:tc>
          <w:tcPr>
            <w:tcW w:w="600" w:type="dxa"/>
          </w:tcPr>
          <w:p w:rsidR="00DF2980" w:rsidRPr="00F74FA8" w:rsidRDefault="00DF2980" w:rsidP="00DF2980">
            <w:pPr>
              <w:autoSpaceDE w:val="0"/>
              <w:autoSpaceDN w:val="0"/>
              <w:spacing w:line="230" w:lineRule="auto"/>
              <w:rPr>
                <w:rFonts w:ascii="Times New Roman" w:eastAsia="Times New Roman" w:hAnsi="Times New Roman"/>
                <w:color w:val="000000"/>
                <w:sz w:val="24"/>
                <w:szCs w:val="24"/>
                <w:lang w:val="ru-RU"/>
              </w:rPr>
            </w:pPr>
            <w:r w:rsidRPr="00F74FA8">
              <w:rPr>
                <w:rFonts w:ascii="Times New Roman" w:eastAsia="Times New Roman" w:hAnsi="Times New Roman"/>
                <w:color w:val="000000"/>
                <w:sz w:val="24"/>
                <w:szCs w:val="24"/>
                <w:lang w:val="ru-RU"/>
              </w:rPr>
              <w:t>34</w:t>
            </w:r>
          </w:p>
        </w:tc>
        <w:tc>
          <w:tcPr>
            <w:tcW w:w="3194" w:type="dxa"/>
          </w:tcPr>
          <w:p w:rsidR="00DF2980" w:rsidRPr="00163D1C" w:rsidRDefault="00DF2980" w:rsidP="00AC7FC8">
            <w:pPr>
              <w:autoSpaceDE w:val="0"/>
              <w:autoSpaceDN w:val="0"/>
              <w:spacing w:line="230" w:lineRule="auto"/>
              <w:rPr>
                <w:rFonts w:ascii="Times New Roman" w:eastAsia="Times New Roman" w:hAnsi="Times New Roman"/>
                <w:color w:val="000000"/>
                <w:sz w:val="24"/>
                <w:szCs w:val="24"/>
                <w:lang w:val="ru-RU"/>
              </w:rPr>
            </w:pPr>
            <w:r w:rsidRPr="00163D1C">
              <w:rPr>
                <w:rFonts w:ascii="Times New Roman" w:eastAsia="Times New Roman" w:hAnsi="Times New Roman" w:cs="Times New Roman"/>
                <w:color w:val="000000"/>
                <w:w w:val="97"/>
                <w:sz w:val="24"/>
                <w:szCs w:val="24"/>
                <w:lang w:val="ru-RU"/>
              </w:rPr>
              <w:t>Повторение по курсу</w:t>
            </w:r>
          </w:p>
        </w:tc>
        <w:tc>
          <w:tcPr>
            <w:tcW w:w="113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386" w:type="dxa"/>
          </w:tcPr>
          <w:p w:rsidR="00DF2980" w:rsidRPr="00C76363" w:rsidRDefault="00DF2980" w:rsidP="00DF2980">
            <w:pPr>
              <w:autoSpaceDE w:val="0"/>
              <w:autoSpaceDN w:val="0"/>
              <w:spacing w:line="230" w:lineRule="auto"/>
              <w:rPr>
                <w:rFonts w:ascii="Times New Roman" w:eastAsia="Times New Roman" w:hAnsi="Times New Roman"/>
                <w:color w:val="000000"/>
                <w:sz w:val="20"/>
                <w:szCs w:val="20"/>
                <w:lang w:val="ru-RU"/>
              </w:rPr>
            </w:pPr>
          </w:p>
        </w:tc>
      </w:tr>
    </w:tbl>
    <w:p w:rsidR="00E10F70" w:rsidRDefault="00E10F70" w:rsidP="00DF2980">
      <w:pPr>
        <w:autoSpaceDE w:val="0"/>
        <w:autoSpaceDN w:val="0"/>
        <w:spacing w:after="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DF2980" w:rsidRDefault="00DF2980" w:rsidP="002A399F">
      <w:pPr>
        <w:autoSpaceDE w:val="0"/>
        <w:autoSpaceDN w:val="0"/>
        <w:spacing w:after="320" w:line="230" w:lineRule="auto"/>
        <w:rPr>
          <w:rFonts w:ascii="Times New Roman" w:eastAsia="Times New Roman" w:hAnsi="Times New Roman"/>
          <w:b/>
          <w:color w:val="000000"/>
          <w:sz w:val="24"/>
          <w:lang w:val="ru-RU"/>
        </w:rPr>
      </w:pPr>
    </w:p>
    <w:p w:rsidR="002A399F" w:rsidRDefault="002A399F" w:rsidP="002A399F">
      <w:pPr>
        <w:autoSpaceDE w:val="0"/>
        <w:autoSpaceDN w:val="0"/>
        <w:spacing w:after="320" w:line="230" w:lineRule="auto"/>
        <w:rPr>
          <w:rFonts w:ascii="Times New Roman" w:eastAsia="Times New Roman" w:hAnsi="Times New Roman"/>
          <w:b/>
          <w:color w:val="000000"/>
          <w:sz w:val="24"/>
          <w:lang w:val="ru-RU"/>
        </w:rPr>
      </w:pPr>
      <w:r w:rsidRPr="00881A9D">
        <w:rPr>
          <w:rFonts w:ascii="Times New Roman" w:eastAsia="Times New Roman" w:hAnsi="Times New Roman"/>
          <w:b/>
          <w:color w:val="000000"/>
          <w:sz w:val="24"/>
          <w:lang w:val="ru-RU"/>
        </w:rPr>
        <w:lastRenderedPageBreak/>
        <w:t>ПОУРОЧНОЕ ПЛАНИРОВАНИЕ</w:t>
      </w:r>
      <w:r>
        <w:rPr>
          <w:rFonts w:ascii="Times New Roman" w:eastAsia="Times New Roman" w:hAnsi="Times New Roman"/>
          <w:b/>
          <w:color w:val="000000"/>
          <w:sz w:val="24"/>
          <w:lang w:val="ru-RU"/>
        </w:rPr>
        <w:t xml:space="preserve"> 6 класс</w:t>
      </w:r>
      <w:r w:rsidRPr="00881A9D">
        <w:rPr>
          <w:rFonts w:ascii="Times New Roman" w:eastAsia="Times New Roman" w:hAnsi="Times New Roman"/>
          <w:b/>
          <w:color w:val="000000"/>
          <w:sz w:val="24"/>
          <w:lang w:val="ru-RU"/>
        </w:rPr>
        <w:t xml:space="preserve"> </w:t>
      </w:r>
    </w:p>
    <w:tbl>
      <w:tblPr>
        <w:tblStyle w:val="aff0"/>
        <w:tblW w:w="0" w:type="auto"/>
        <w:tblLayout w:type="fixed"/>
        <w:tblLook w:val="04A0" w:firstRow="1" w:lastRow="0" w:firstColumn="1" w:lastColumn="0" w:noHBand="0" w:noVBand="1"/>
      </w:tblPr>
      <w:tblGrid>
        <w:gridCol w:w="600"/>
        <w:gridCol w:w="3052"/>
        <w:gridCol w:w="1094"/>
        <w:gridCol w:w="5427"/>
      </w:tblGrid>
      <w:tr w:rsidR="00DF2980" w:rsidRPr="00C76363" w:rsidTr="004F6E95">
        <w:trPr>
          <w:trHeight w:val="270"/>
        </w:trPr>
        <w:tc>
          <w:tcPr>
            <w:tcW w:w="600" w:type="dxa"/>
            <w:vMerge w:val="restart"/>
          </w:tcPr>
          <w:p w:rsidR="00DF2980" w:rsidRPr="00E10F70" w:rsidRDefault="00DF2980" w:rsidP="00DF2980">
            <w:pPr>
              <w:autoSpaceDE w:val="0"/>
              <w:autoSpaceDN w:val="0"/>
              <w:spacing w:line="230" w:lineRule="auto"/>
              <w:rPr>
                <w:rFonts w:ascii="Times New Roman" w:eastAsia="Times New Roman" w:hAnsi="Times New Roman"/>
                <w:b/>
                <w:color w:val="000000"/>
                <w:sz w:val="20"/>
                <w:szCs w:val="20"/>
                <w:lang w:val="ru-RU"/>
              </w:rPr>
            </w:pPr>
            <w:r w:rsidRPr="00881A9D">
              <w:rPr>
                <w:rFonts w:ascii="Times New Roman" w:eastAsia="Times New Roman" w:hAnsi="Times New Roman"/>
                <w:b/>
                <w:color w:val="000000"/>
                <w:sz w:val="20"/>
                <w:szCs w:val="20"/>
                <w:lang w:val="ru-RU"/>
              </w:rPr>
              <w:t>№</w:t>
            </w:r>
            <w:r w:rsidRPr="00881A9D">
              <w:rPr>
                <w:sz w:val="20"/>
                <w:szCs w:val="20"/>
                <w:lang w:val="ru-RU"/>
              </w:rPr>
              <w:br/>
            </w:r>
            <w:r w:rsidRPr="00881A9D">
              <w:rPr>
                <w:rFonts w:ascii="Times New Roman" w:eastAsia="Times New Roman" w:hAnsi="Times New Roman"/>
                <w:b/>
                <w:color w:val="000000"/>
                <w:sz w:val="20"/>
                <w:szCs w:val="20"/>
                <w:lang w:val="ru-RU"/>
              </w:rPr>
              <w:t>п/п</w:t>
            </w:r>
          </w:p>
        </w:tc>
        <w:tc>
          <w:tcPr>
            <w:tcW w:w="3052" w:type="dxa"/>
            <w:vMerge w:val="restart"/>
          </w:tcPr>
          <w:p w:rsidR="00DF2980" w:rsidRPr="00E10F70" w:rsidRDefault="00DF2980" w:rsidP="00DF2980">
            <w:pPr>
              <w:autoSpaceDE w:val="0"/>
              <w:autoSpaceDN w:val="0"/>
              <w:spacing w:line="230" w:lineRule="auto"/>
              <w:rPr>
                <w:rFonts w:ascii="Times New Roman" w:eastAsia="Times New Roman" w:hAnsi="Times New Roman"/>
                <w:b/>
                <w:color w:val="000000"/>
                <w:sz w:val="20"/>
                <w:szCs w:val="20"/>
                <w:lang w:val="ru-RU"/>
              </w:rPr>
            </w:pPr>
            <w:r w:rsidRPr="00881A9D">
              <w:rPr>
                <w:rFonts w:ascii="Times New Roman" w:eastAsia="Times New Roman" w:hAnsi="Times New Roman"/>
                <w:b/>
                <w:color w:val="000000"/>
                <w:sz w:val="20"/>
                <w:szCs w:val="20"/>
                <w:lang w:val="ru-RU"/>
              </w:rPr>
              <w:t>Тема урок</w:t>
            </w:r>
            <w:r w:rsidRPr="00C76363">
              <w:rPr>
                <w:rFonts w:ascii="Times New Roman" w:eastAsia="Times New Roman" w:hAnsi="Times New Roman"/>
                <w:b/>
                <w:color w:val="000000"/>
                <w:sz w:val="20"/>
                <w:szCs w:val="20"/>
                <w:lang w:val="ru-RU"/>
              </w:rPr>
              <w:t>а</w:t>
            </w:r>
          </w:p>
        </w:tc>
        <w:tc>
          <w:tcPr>
            <w:tcW w:w="1094" w:type="dxa"/>
            <w:vMerge w:val="restart"/>
          </w:tcPr>
          <w:p w:rsidR="00DF2980" w:rsidRPr="00E10F70" w:rsidRDefault="00DF2980" w:rsidP="00DF2980">
            <w:pPr>
              <w:autoSpaceDE w:val="0"/>
              <w:autoSpaceDN w:val="0"/>
              <w:spacing w:line="230" w:lineRule="auto"/>
              <w:jc w:val="center"/>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Количество часов</w:t>
            </w:r>
          </w:p>
        </w:tc>
        <w:tc>
          <w:tcPr>
            <w:tcW w:w="5427" w:type="dxa"/>
            <w:tcBorders>
              <w:bottom w:val="nil"/>
            </w:tcBorders>
          </w:tcPr>
          <w:p w:rsidR="00DF2980" w:rsidRPr="00E10F70" w:rsidRDefault="00DF2980" w:rsidP="00DF2980">
            <w:pPr>
              <w:autoSpaceDE w:val="0"/>
              <w:autoSpaceDN w:val="0"/>
              <w:spacing w:line="230" w:lineRule="auto"/>
              <w:jc w:val="center"/>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Цифровые электронные образовательные ресурсы</w:t>
            </w:r>
          </w:p>
        </w:tc>
      </w:tr>
      <w:tr w:rsidR="00DF2980" w:rsidTr="004F6E95">
        <w:trPr>
          <w:trHeight w:val="495"/>
        </w:trPr>
        <w:tc>
          <w:tcPr>
            <w:tcW w:w="600" w:type="dxa"/>
            <w:vMerge/>
          </w:tcPr>
          <w:p w:rsidR="00DF2980" w:rsidRPr="00C76363" w:rsidRDefault="00DF2980" w:rsidP="00DF2980">
            <w:pPr>
              <w:autoSpaceDE w:val="0"/>
              <w:autoSpaceDN w:val="0"/>
              <w:spacing w:line="230" w:lineRule="auto"/>
              <w:rPr>
                <w:rFonts w:ascii="Times New Roman" w:eastAsia="Times New Roman" w:hAnsi="Times New Roman"/>
                <w:b/>
                <w:color w:val="000000"/>
                <w:sz w:val="20"/>
                <w:szCs w:val="20"/>
                <w:lang w:val="ru-RU"/>
              </w:rPr>
            </w:pPr>
          </w:p>
        </w:tc>
        <w:tc>
          <w:tcPr>
            <w:tcW w:w="3052" w:type="dxa"/>
            <w:vMerge/>
          </w:tcPr>
          <w:p w:rsidR="00DF2980" w:rsidRPr="00C76363" w:rsidRDefault="00DF2980" w:rsidP="003E63E8">
            <w:pPr>
              <w:autoSpaceDE w:val="0"/>
              <w:autoSpaceDN w:val="0"/>
              <w:spacing w:after="320" w:line="230" w:lineRule="auto"/>
              <w:rPr>
                <w:rFonts w:ascii="Times New Roman" w:eastAsia="Times New Roman" w:hAnsi="Times New Roman"/>
                <w:b/>
                <w:color w:val="000000"/>
                <w:sz w:val="20"/>
                <w:szCs w:val="20"/>
                <w:lang w:val="ru-RU"/>
              </w:rPr>
            </w:pPr>
          </w:p>
        </w:tc>
        <w:tc>
          <w:tcPr>
            <w:tcW w:w="1094" w:type="dxa"/>
            <w:vMerge/>
          </w:tcPr>
          <w:p w:rsidR="00DF2980" w:rsidRPr="00E10F70" w:rsidRDefault="00DF2980" w:rsidP="003E63E8">
            <w:pPr>
              <w:autoSpaceDE w:val="0"/>
              <w:autoSpaceDN w:val="0"/>
              <w:spacing w:after="320" w:line="230" w:lineRule="auto"/>
              <w:rPr>
                <w:rFonts w:ascii="Times New Roman" w:eastAsia="Times New Roman" w:hAnsi="Times New Roman"/>
                <w:b/>
                <w:color w:val="000000"/>
                <w:sz w:val="20"/>
                <w:szCs w:val="20"/>
                <w:lang w:val="ru-RU"/>
              </w:rPr>
            </w:pPr>
          </w:p>
        </w:tc>
        <w:tc>
          <w:tcPr>
            <w:tcW w:w="5427" w:type="dxa"/>
            <w:tcBorders>
              <w:top w:val="nil"/>
            </w:tcBorders>
          </w:tcPr>
          <w:p w:rsidR="00DF2980" w:rsidRPr="00E10F70" w:rsidRDefault="00DF2980" w:rsidP="003E63E8">
            <w:pPr>
              <w:autoSpaceDE w:val="0"/>
              <w:autoSpaceDN w:val="0"/>
              <w:spacing w:after="320" w:line="230" w:lineRule="auto"/>
              <w:rPr>
                <w:rFonts w:ascii="Times New Roman" w:eastAsia="Times New Roman" w:hAnsi="Times New Roman"/>
                <w:b/>
                <w:color w:val="000000"/>
                <w:sz w:val="20"/>
                <w:szCs w:val="20"/>
                <w:lang w:val="ru-RU"/>
              </w:rPr>
            </w:pP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Мир культуры: его структура</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453338" w:rsidP="004F6E95">
            <w:pPr>
              <w:autoSpaceDE w:val="0"/>
              <w:autoSpaceDN w:val="0"/>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https://infourok.ru/plan-konspekt-k-uroku-odnknr-6-klass-mir-kultury-ego-struktura-6739534.html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Культура России: многообразие регионов</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453338"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https://infourok.ru/prezentaciya-po-odnknr-mnogonacionalnaya-kultura-narodov-rossii-5457310.html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3</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История быта как история культуры</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99324B"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https://infourok.ru/prezentaciya-po-odnknr-na-temu-bit-russkogo-naroda-klass-3857113.html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4</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Прогресс: технический и социальный</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4C3B0E"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https://videouroki.nethttp://interneturok.ru</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5</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Образование в культуре народов России</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A916E7"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https://infourok.ru/metodichka-po-odnknr-6-klass-4296142.html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6</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Права и обязанности человека</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A916E7"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https://nsportal.ru/shkola/obshchestvoznanie/library/2013/12/05/prava-i-obyazannosti-grazhdan</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7</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Общество и религия: духовно-нравственное взаимодействие</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A916E7"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https://infourok.ru/metodichka-po-odnknr-6-klass-4296142.html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8</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Современный мир: самое важное ( практическое занятие)</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9B785D"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https://infourok.ru/plan-konspekt-k-uroku-odnknr-po-teme-semya-v-sovremennom-mire-prakticheskoe-zanyatie-6390738.html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9</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Каким должен быть человек? Духовно-нравственный облик и идеал человека.</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4C3B0E"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https://infourok.ru/prezentaciya-duhovnonravstvennoe-vospitanie-i-razvitie-na-urokah-odnknr-3687485.html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10</w:t>
            </w:r>
          </w:p>
        </w:tc>
        <w:tc>
          <w:tcPr>
            <w:tcW w:w="3052" w:type="dxa"/>
          </w:tcPr>
          <w:p w:rsidR="00DF2980" w:rsidRPr="00A9617E" w:rsidRDefault="00DF2980" w:rsidP="00DF298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Взросление человека в культуре народов России</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9B785D"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https://xn--j1ahfl.xn--p1ai/</w:t>
            </w:r>
            <w:proofErr w:type="spellStart"/>
            <w:r w:rsidRPr="009B785D">
              <w:rPr>
                <w:rFonts w:ascii="Times New Roman" w:eastAsia="Times New Roman" w:hAnsi="Times New Roman"/>
                <w:color w:val="000000"/>
                <w:sz w:val="20"/>
                <w:szCs w:val="20"/>
                <w:lang w:val="ru-RU"/>
              </w:rPr>
              <w:t>library</w:t>
            </w:r>
            <w:proofErr w:type="spellEnd"/>
            <w:r w:rsidRPr="009B785D">
              <w:rPr>
                <w:rFonts w:ascii="Times New Roman" w:eastAsia="Times New Roman" w:hAnsi="Times New Roman"/>
                <w:color w:val="000000"/>
                <w:sz w:val="20"/>
                <w:szCs w:val="20"/>
                <w:lang w:val="ru-RU"/>
              </w:rPr>
              <w:t>/vzroslenie_v_kulture_narodov_rossii_210354.html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11</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Религия как источник нравственности</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9B785D"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https://infourok.ru/metodichka-po-odnknr-6-klass-4296142.html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12</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Наука как источник знаний о человеке и человеческом</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9B785D" w:rsidP="00DF2980">
            <w:pPr>
              <w:autoSpaceDE w:val="0"/>
              <w:autoSpaceDN w:val="0"/>
              <w:spacing w:line="230" w:lineRule="auto"/>
              <w:rPr>
                <w:rFonts w:ascii="Times New Roman" w:eastAsia="Times New Roman" w:hAnsi="Times New Roman"/>
                <w:color w:val="000000"/>
                <w:sz w:val="20"/>
                <w:szCs w:val="20"/>
                <w:lang w:val="ru-RU"/>
              </w:rPr>
            </w:pPr>
            <w:r w:rsidRPr="009B785D">
              <w:rPr>
                <w:rFonts w:ascii="Times New Roman" w:eastAsia="Times New Roman" w:hAnsi="Times New Roman"/>
                <w:color w:val="000000"/>
                <w:sz w:val="20"/>
                <w:szCs w:val="20"/>
                <w:lang w:val="ru-RU"/>
              </w:rPr>
              <w:t>https://infourok.ru/plan-konspekt-k-uroku-odnknr-po-teme-nauka-kak-istochnik-znaniya-o-cheloveke-6354582.html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13</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Этика и нравственность как категории духовной культуры</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9B785D" w:rsidRDefault="00DD64F2" w:rsidP="00DF2980">
            <w:pPr>
              <w:autoSpaceDE w:val="0"/>
              <w:autoSpaceDN w:val="0"/>
              <w:spacing w:line="230" w:lineRule="auto"/>
              <w:rPr>
                <w:rFonts w:ascii="Times New Roman" w:eastAsia="Times New Roman" w:hAnsi="Times New Roman"/>
                <w:color w:val="000000"/>
                <w:sz w:val="20"/>
                <w:szCs w:val="20"/>
                <w:lang w:val="ru-RU"/>
              </w:rPr>
            </w:pPr>
            <w:r w:rsidRPr="00DD64F2">
              <w:rPr>
                <w:rFonts w:ascii="Times New Roman" w:eastAsia="Times New Roman" w:hAnsi="Times New Roman"/>
                <w:color w:val="000000"/>
                <w:sz w:val="20"/>
                <w:szCs w:val="20"/>
                <w:lang w:val="ru-RU"/>
              </w:rPr>
              <w:t>https://infourok.ru/plan-konspekt-k-uroku-odnknr-6-klass-po-teme-etika-i-nravstvennost-kak-kategorii-duhovnoj-kultury-6377062.html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14</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Самопознание (практическое занятие)</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DD64F2" w:rsidRDefault="00DD64F2" w:rsidP="00DF2980">
            <w:pPr>
              <w:autoSpaceDE w:val="0"/>
              <w:autoSpaceDN w:val="0"/>
              <w:rPr>
                <w:rFonts w:ascii="Times New Roman" w:eastAsia="Times New Roman" w:hAnsi="Times New Roman"/>
                <w:color w:val="000000"/>
                <w:sz w:val="20"/>
                <w:szCs w:val="20"/>
                <w:lang w:val="ru-RU"/>
              </w:rPr>
            </w:pPr>
            <w:r w:rsidRPr="00DD64F2">
              <w:rPr>
                <w:rFonts w:ascii="Times New Roman" w:eastAsia="Times New Roman" w:hAnsi="Times New Roman"/>
                <w:color w:val="000000"/>
                <w:sz w:val="20"/>
                <w:szCs w:val="20"/>
                <w:lang w:val="ru-RU"/>
              </w:rPr>
              <w:t>https://infourok.ru/plan-konspekt-k-uroku-odnknr-6-klass-po-teme-samopoznanie-prakticheskoe-zanyatie-6390746.html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15</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Труд делает человека человеком</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DD64F2" w:rsidP="00DF2980">
            <w:pPr>
              <w:rPr>
                <w:rFonts w:ascii="Times New Roman" w:hAnsi="Times New Roman" w:cs="Times New Roman"/>
                <w:color w:val="000000"/>
                <w:sz w:val="20"/>
                <w:szCs w:val="20"/>
                <w:shd w:val="clear" w:color="auto" w:fill="FFFFFF"/>
                <w:lang w:val="ru-RU"/>
              </w:rPr>
            </w:pPr>
            <w:r w:rsidRPr="00DD64F2">
              <w:rPr>
                <w:rFonts w:ascii="Times New Roman" w:hAnsi="Times New Roman" w:cs="Times New Roman"/>
                <w:color w:val="000000"/>
                <w:sz w:val="20"/>
                <w:szCs w:val="20"/>
                <w:shd w:val="clear" w:color="auto" w:fill="FFFFFF"/>
                <w:lang w:val="ru-RU"/>
              </w:rPr>
              <w:t>https://infourok.ru/plan-konspekt-k-uroku-odnknr-6-klass-po-teme-trud-delaet-cheloveka-chelovekom-6394501.html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16</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Подвиг: как узнать героя?</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DD64F2" w:rsidP="00DF2980">
            <w:pPr>
              <w:rPr>
                <w:rFonts w:ascii="Times New Roman" w:hAnsi="Times New Roman" w:cs="Times New Roman"/>
                <w:color w:val="000000"/>
                <w:sz w:val="20"/>
                <w:szCs w:val="20"/>
                <w:shd w:val="clear" w:color="auto" w:fill="FFFFFF"/>
                <w:lang w:val="ru-RU"/>
              </w:rPr>
            </w:pPr>
            <w:r w:rsidRPr="00DD64F2">
              <w:rPr>
                <w:rFonts w:ascii="Times New Roman" w:hAnsi="Times New Roman" w:cs="Times New Roman"/>
                <w:color w:val="000000"/>
                <w:sz w:val="20"/>
                <w:szCs w:val="20"/>
                <w:shd w:val="clear" w:color="auto" w:fill="FFFFFF"/>
                <w:lang w:val="ru-RU"/>
              </w:rPr>
              <w:t>https://infourok.ru/plan-konspekt-k-uroku-odnknr-6-klass-po-teme-podvig-kak-uznat-geroya-6544106.html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17</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Люди в обществе: духовно-нравственное взаимовлияние</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DD64F2" w:rsidP="00DF2980">
            <w:pPr>
              <w:rPr>
                <w:rFonts w:ascii="Times New Roman" w:hAnsi="Times New Roman" w:cs="Times New Roman"/>
                <w:color w:val="000000"/>
                <w:sz w:val="20"/>
                <w:szCs w:val="20"/>
                <w:shd w:val="clear" w:color="auto" w:fill="FFFFFF"/>
                <w:lang w:val="ru-RU"/>
              </w:rPr>
            </w:pPr>
            <w:r w:rsidRPr="00DD64F2">
              <w:rPr>
                <w:rFonts w:ascii="Times New Roman" w:hAnsi="Times New Roman" w:cs="Times New Roman"/>
                <w:color w:val="000000"/>
                <w:sz w:val="20"/>
                <w:szCs w:val="20"/>
                <w:shd w:val="clear" w:color="auto" w:fill="FFFFFF"/>
                <w:lang w:val="ru-RU"/>
              </w:rPr>
              <w:t>https://infourok.ru/plan-konspektk-uroku-odnknr-po-teme-lyudi-v-obshestve-duhovno-nravstvennoe-vzaimovliyanie-6442309.html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18</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Проблемы современного общества как отражение его духовно-нравственного самосознания</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DD64F2" w:rsidP="00DF2980">
            <w:pPr>
              <w:rPr>
                <w:rFonts w:ascii="Times New Roman" w:hAnsi="Times New Roman" w:cs="Times New Roman"/>
                <w:color w:val="000000"/>
                <w:sz w:val="20"/>
                <w:szCs w:val="20"/>
                <w:shd w:val="clear" w:color="auto" w:fill="FFFFFF"/>
                <w:lang w:val="ru-RU"/>
              </w:rPr>
            </w:pPr>
            <w:r w:rsidRPr="00DD64F2">
              <w:rPr>
                <w:rFonts w:ascii="Times New Roman" w:hAnsi="Times New Roman" w:cs="Times New Roman"/>
                <w:color w:val="000000"/>
                <w:sz w:val="20"/>
                <w:szCs w:val="20"/>
                <w:shd w:val="clear" w:color="auto" w:fill="FFFFFF"/>
                <w:lang w:val="ru-RU"/>
              </w:rPr>
              <w:t>https://infourok.ru/plan-konspekt-k-uroku-odnknr-6-klass-po-teme-problemy-sovremennogo-obshestva-kak-otrazhenie-ego-duhovno-nravstvennogo-samosoznan-6442536.html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19</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Духовно-нравственные ориентиры социальных отношений</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DD64F2" w:rsidRDefault="00DD64F2" w:rsidP="00DF2980">
            <w:pPr>
              <w:rPr>
                <w:rFonts w:ascii="Times New Roman" w:hAnsi="Times New Roman" w:cs="Times New Roman"/>
                <w:color w:val="000000"/>
                <w:sz w:val="20"/>
                <w:szCs w:val="20"/>
                <w:shd w:val="clear" w:color="auto" w:fill="FFFFFF"/>
                <w:lang w:val="ru-RU"/>
              </w:rPr>
            </w:pPr>
            <w:r w:rsidRPr="00DD64F2">
              <w:rPr>
                <w:rFonts w:ascii="Times New Roman" w:hAnsi="Times New Roman" w:cs="Times New Roman"/>
                <w:color w:val="000000"/>
                <w:sz w:val="20"/>
                <w:szCs w:val="20"/>
                <w:shd w:val="clear" w:color="auto" w:fill="FFFFFF"/>
              </w:rPr>
              <w:t>https</w:t>
            </w:r>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infourok</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ru</w:t>
            </w:r>
            <w:proofErr w:type="spellEnd"/>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plan</w:t>
            </w:r>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konspekt</w:t>
            </w:r>
            <w:proofErr w:type="spellEnd"/>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k</w:t>
            </w:r>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uroku</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odnknr</w:t>
            </w:r>
            <w:proofErr w:type="spellEnd"/>
            <w:r w:rsidRPr="00DD64F2">
              <w:rPr>
                <w:rFonts w:ascii="Times New Roman" w:hAnsi="Times New Roman" w:cs="Times New Roman"/>
                <w:color w:val="000000"/>
                <w:sz w:val="20"/>
                <w:szCs w:val="20"/>
                <w:shd w:val="clear" w:color="auto" w:fill="FFFFFF"/>
                <w:lang w:val="ru-RU"/>
              </w:rPr>
              <w:t>-6-</w:t>
            </w:r>
            <w:proofErr w:type="spellStart"/>
            <w:r w:rsidRPr="00DD64F2">
              <w:rPr>
                <w:rFonts w:ascii="Times New Roman" w:hAnsi="Times New Roman" w:cs="Times New Roman"/>
                <w:color w:val="000000"/>
                <w:sz w:val="20"/>
                <w:szCs w:val="20"/>
                <w:shd w:val="clear" w:color="auto" w:fill="FFFFFF"/>
              </w:rPr>
              <w:t>klass</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po</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teme</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duhovno</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nravstvennye</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orientiry</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socialnyh</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otnoshenij</w:t>
            </w:r>
            <w:proofErr w:type="spellEnd"/>
            <w:r w:rsidRPr="00DD64F2">
              <w:rPr>
                <w:rFonts w:ascii="Times New Roman" w:hAnsi="Times New Roman" w:cs="Times New Roman"/>
                <w:color w:val="000000"/>
                <w:sz w:val="20"/>
                <w:szCs w:val="20"/>
                <w:shd w:val="clear" w:color="auto" w:fill="FFFFFF"/>
                <w:lang w:val="ru-RU"/>
              </w:rPr>
              <w:t>-6457663.</w:t>
            </w:r>
            <w:r w:rsidRPr="00DD64F2">
              <w:rPr>
                <w:rFonts w:ascii="Times New Roman" w:hAnsi="Times New Roman" w:cs="Times New Roman"/>
                <w:color w:val="000000"/>
                <w:sz w:val="20"/>
                <w:szCs w:val="20"/>
                <w:shd w:val="clear" w:color="auto" w:fill="FFFFFF"/>
              </w:rPr>
              <w:t>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20</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Гуманизм как сущностная характеристика духовно-нравственной культуры народов России</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DD64F2" w:rsidRDefault="00DD64F2" w:rsidP="00DF2980">
            <w:pPr>
              <w:rPr>
                <w:rFonts w:ascii="Times New Roman" w:hAnsi="Times New Roman" w:cs="Times New Roman"/>
                <w:color w:val="000000"/>
                <w:sz w:val="20"/>
                <w:szCs w:val="20"/>
                <w:shd w:val="clear" w:color="auto" w:fill="FFFFFF"/>
                <w:lang w:val="ru-RU"/>
              </w:rPr>
            </w:pPr>
            <w:r w:rsidRPr="00DD64F2">
              <w:rPr>
                <w:rFonts w:ascii="Times New Roman" w:hAnsi="Times New Roman" w:cs="Times New Roman"/>
                <w:color w:val="000000"/>
                <w:sz w:val="20"/>
                <w:szCs w:val="20"/>
                <w:shd w:val="clear" w:color="auto" w:fill="FFFFFF"/>
              </w:rPr>
              <w:t>https</w:t>
            </w:r>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infourok</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ru</w:t>
            </w:r>
            <w:proofErr w:type="spellEnd"/>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plan</w:t>
            </w:r>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konspekt</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po</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odnknr</w:t>
            </w:r>
            <w:proofErr w:type="spellEnd"/>
            <w:r w:rsidRPr="00DD64F2">
              <w:rPr>
                <w:rFonts w:ascii="Times New Roman" w:hAnsi="Times New Roman" w:cs="Times New Roman"/>
                <w:color w:val="000000"/>
                <w:sz w:val="20"/>
                <w:szCs w:val="20"/>
                <w:shd w:val="clear" w:color="auto" w:fill="FFFFFF"/>
                <w:lang w:val="ru-RU"/>
              </w:rPr>
              <w:t>-6-</w:t>
            </w:r>
            <w:proofErr w:type="spellStart"/>
            <w:r w:rsidRPr="00DD64F2">
              <w:rPr>
                <w:rFonts w:ascii="Times New Roman" w:hAnsi="Times New Roman" w:cs="Times New Roman"/>
                <w:color w:val="000000"/>
                <w:sz w:val="20"/>
                <w:szCs w:val="20"/>
                <w:shd w:val="clear" w:color="auto" w:fill="FFFFFF"/>
              </w:rPr>
              <w:t>klass</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po</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teme</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gumanizm</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kak</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sushnostnaya</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harakteristika</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duhovno</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nravstvennoj</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kultury</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narodov</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rossii</w:t>
            </w:r>
            <w:proofErr w:type="spellEnd"/>
            <w:r w:rsidRPr="00DD64F2">
              <w:rPr>
                <w:rFonts w:ascii="Times New Roman" w:hAnsi="Times New Roman" w:cs="Times New Roman"/>
                <w:color w:val="000000"/>
                <w:sz w:val="20"/>
                <w:szCs w:val="20"/>
                <w:shd w:val="clear" w:color="auto" w:fill="FFFFFF"/>
                <w:lang w:val="ru-RU"/>
              </w:rPr>
              <w:t>-6469162.</w:t>
            </w:r>
            <w:r w:rsidRPr="00DD64F2">
              <w:rPr>
                <w:rFonts w:ascii="Times New Roman" w:hAnsi="Times New Roman" w:cs="Times New Roman"/>
                <w:color w:val="000000"/>
                <w:sz w:val="20"/>
                <w:szCs w:val="20"/>
                <w:shd w:val="clear" w:color="auto" w:fill="FFFFFF"/>
              </w:rPr>
              <w:t>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21</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Социальные профессии; их важность для сохранения духовно-нравственного </w:t>
            </w:r>
            <w:r>
              <w:rPr>
                <w:rFonts w:ascii="Times New Roman" w:eastAsia="Times New Roman" w:hAnsi="Times New Roman"/>
                <w:color w:val="000000"/>
                <w:sz w:val="24"/>
                <w:szCs w:val="24"/>
                <w:lang w:val="ru-RU"/>
              </w:rPr>
              <w:lastRenderedPageBreak/>
              <w:t>облика общества</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lastRenderedPageBreak/>
              <w:t>1</w:t>
            </w:r>
          </w:p>
        </w:tc>
        <w:tc>
          <w:tcPr>
            <w:tcW w:w="5427" w:type="dxa"/>
          </w:tcPr>
          <w:p w:rsidR="00DF2980" w:rsidRPr="00DD64F2" w:rsidRDefault="00DD64F2" w:rsidP="00DF2980">
            <w:pPr>
              <w:rPr>
                <w:rFonts w:ascii="Times New Roman" w:hAnsi="Times New Roman" w:cs="Times New Roman"/>
                <w:color w:val="000000"/>
                <w:sz w:val="20"/>
                <w:szCs w:val="20"/>
                <w:shd w:val="clear" w:color="auto" w:fill="FFFFFF"/>
                <w:lang w:val="ru-RU"/>
              </w:rPr>
            </w:pPr>
            <w:r w:rsidRPr="00DD64F2">
              <w:rPr>
                <w:rFonts w:ascii="Times New Roman" w:hAnsi="Times New Roman" w:cs="Times New Roman"/>
                <w:color w:val="000000"/>
                <w:sz w:val="20"/>
                <w:szCs w:val="20"/>
                <w:shd w:val="clear" w:color="auto" w:fill="FFFFFF"/>
              </w:rPr>
              <w:t>https</w:t>
            </w:r>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infourok</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ru</w:t>
            </w:r>
            <w:proofErr w:type="spellEnd"/>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plan</w:t>
            </w:r>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konspekt</w:t>
            </w:r>
            <w:proofErr w:type="spellEnd"/>
            <w:r w:rsidRPr="00DD64F2">
              <w:rPr>
                <w:rFonts w:ascii="Times New Roman" w:hAnsi="Times New Roman" w:cs="Times New Roman"/>
                <w:color w:val="000000"/>
                <w:sz w:val="20"/>
                <w:szCs w:val="20"/>
                <w:shd w:val="clear" w:color="auto" w:fill="FFFFFF"/>
                <w:lang w:val="ru-RU"/>
              </w:rPr>
              <w:t>-</w:t>
            </w:r>
            <w:r w:rsidRPr="00DD64F2">
              <w:rPr>
                <w:rFonts w:ascii="Times New Roman" w:hAnsi="Times New Roman" w:cs="Times New Roman"/>
                <w:color w:val="000000"/>
                <w:sz w:val="20"/>
                <w:szCs w:val="20"/>
                <w:shd w:val="clear" w:color="auto" w:fill="FFFFFF"/>
              </w:rPr>
              <w:t>k</w:t>
            </w:r>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uroku</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odnknr</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po</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teme</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socialnye</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professii</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ih</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vazhnost</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dlya</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sohraneniya</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duhovno</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nravstvennogo</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oblika</w:t>
            </w:r>
            <w:proofErr w:type="spellEnd"/>
            <w:r w:rsidRPr="00DD64F2">
              <w:rPr>
                <w:rFonts w:ascii="Times New Roman" w:hAnsi="Times New Roman" w:cs="Times New Roman"/>
                <w:color w:val="000000"/>
                <w:sz w:val="20"/>
                <w:szCs w:val="20"/>
                <w:shd w:val="clear" w:color="auto" w:fill="FFFFFF"/>
                <w:lang w:val="ru-RU"/>
              </w:rPr>
              <w:t>-</w:t>
            </w:r>
            <w:proofErr w:type="spellStart"/>
            <w:r w:rsidRPr="00DD64F2">
              <w:rPr>
                <w:rFonts w:ascii="Times New Roman" w:hAnsi="Times New Roman" w:cs="Times New Roman"/>
                <w:color w:val="000000"/>
                <w:sz w:val="20"/>
                <w:szCs w:val="20"/>
                <w:shd w:val="clear" w:color="auto" w:fill="FFFFFF"/>
              </w:rPr>
              <w:t>obshestva</w:t>
            </w:r>
            <w:proofErr w:type="spellEnd"/>
            <w:r w:rsidRPr="00DD64F2">
              <w:rPr>
                <w:rFonts w:ascii="Times New Roman" w:hAnsi="Times New Roman" w:cs="Times New Roman"/>
                <w:color w:val="000000"/>
                <w:sz w:val="20"/>
                <w:szCs w:val="20"/>
                <w:shd w:val="clear" w:color="auto" w:fill="FFFFFF"/>
                <w:lang w:val="ru-RU"/>
              </w:rPr>
              <w:t>-6480503.</w:t>
            </w:r>
            <w:r w:rsidRPr="00DD64F2">
              <w:rPr>
                <w:rFonts w:ascii="Times New Roman" w:hAnsi="Times New Roman" w:cs="Times New Roman"/>
                <w:color w:val="000000"/>
                <w:sz w:val="20"/>
                <w:szCs w:val="20"/>
                <w:shd w:val="clear" w:color="auto" w:fill="FFFFFF"/>
              </w:rPr>
              <w:t>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22</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Выдающиеся благотворители в  истории. Благотворительность как нравственный долг</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356DB7" w:rsidRDefault="00002CE4" w:rsidP="00DF2980">
            <w:pPr>
              <w:rPr>
                <w:rFonts w:ascii="Times New Roman" w:hAnsi="Times New Roman" w:cs="Times New Roman"/>
                <w:color w:val="000000"/>
                <w:sz w:val="20"/>
                <w:szCs w:val="20"/>
                <w:shd w:val="clear" w:color="auto" w:fill="FFFFFF"/>
                <w:lang w:val="ru-RU"/>
              </w:rPr>
            </w:pPr>
            <w:r w:rsidRPr="00002CE4">
              <w:rPr>
                <w:rFonts w:ascii="Times New Roman" w:hAnsi="Times New Roman" w:cs="Times New Roman"/>
                <w:color w:val="000000"/>
                <w:sz w:val="20"/>
                <w:szCs w:val="20"/>
                <w:shd w:val="clear" w:color="auto" w:fill="FFFFFF"/>
                <w:lang w:val="ru-RU"/>
              </w:rPr>
              <w:t>https://infourok.ru/plan-konspekt-k-uroku-odnknr-6-klass-po-teme-vydayushiesya-blagotvoriteli-v-istorii-blagotvoritelnost-kak-nravstvennyj-6495086.html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23</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Выдающиеся ученые России</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356DB7" w:rsidRDefault="00002CE4" w:rsidP="00DF2980">
            <w:pPr>
              <w:rPr>
                <w:rFonts w:ascii="Times New Roman" w:hAnsi="Times New Roman" w:cs="Times New Roman"/>
                <w:color w:val="000000"/>
                <w:sz w:val="20"/>
                <w:szCs w:val="20"/>
                <w:shd w:val="clear" w:color="auto" w:fill="FFFFFF"/>
                <w:lang w:val="ru-RU"/>
              </w:rPr>
            </w:pPr>
            <w:r w:rsidRPr="00002CE4">
              <w:rPr>
                <w:rFonts w:ascii="Times New Roman" w:hAnsi="Times New Roman" w:cs="Times New Roman"/>
                <w:color w:val="000000"/>
                <w:sz w:val="20"/>
                <w:szCs w:val="20"/>
                <w:shd w:val="clear" w:color="auto" w:fill="FFFFFF"/>
                <w:lang w:val="ru-RU"/>
              </w:rPr>
              <w:t>https://infourok.ru/plan-konspekt-k-uroku-odnknr-po-teme-vydayushiesya-uchyonye-rossii-nauka-kak-istochnik-socialnogo-i-duhovnogo-progressa-obshestv-6509573.html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24</w:t>
            </w:r>
          </w:p>
        </w:tc>
        <w:tc>
          <w:tcPr>
            <w:tcW w:w="3052" w:type="dxa"/>
          </w:tcPr>
          <w:p w:rsidR="00DF2980" w:rsidRDefault="00DF2980" w:rsidP="00DF298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Моя профессия </w:t>
            </w:r>
          </w:p>
          <w:p w:rsidR="00DF2980" w:rsidRPr="00A9617E" w:rsidRDefault="00DF2980" w:rsidP="00DF298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практическое занятие)</w:t>
            </w:r>
          </w:p>
        </w:tc>
        <w:tc>
          <w:tcPr>
            <w:tcW w:w="1094" w:type="dxa"/>
          </w:tcPr>
          <w:p w:rsidR="00DF2980" w:rsidRDefault="00DF2980" w:rsidP="00DF2980">
            <w:pPr>
              <w:autoSpaceDE w:val="0"/>
              <w:autoSpaceDN w:val="0"/>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356DB7" w:rsidRDefault="00002CE4" w:rsidP="00DF2980">
            <w:pPr>
              <w:rPr>
                <w:rFonts w:ascii="Times New Roman" w:hAnsi="Times New Roman" w:cs="Times New Roman"/>
                <w:color w:val="000000"/>
                <w:sz w:val="20"/>
                <w:szCs w:val="20"/>
                <w:shd w:val="clear" w:color="auto" w:fill="FFFFFF"/>
                <w:lang w:val="ru-RU"/>
              </w:rPr>
            </w:pPr>
            <w:r w:rsidRPr="00002CE4">
              <w:rPr>
                <w:rFonts w:ascii="Times New Roman" w:hAnsi="Times New Roman" w:cs="Times New Roman"/>
                <w:color w:val="000000"/>
                <w:sz w:val="20"/>
                <w:szCs w:val="20"/>
                <w:shd w:val="clear" w:color="auto" w:fill="FFFFFF"/>
                <w:lang w:val="ru-RU"/>
              </w:rPr>
              <w:t>https://infourok.ru/plan-konspekt-k-uroku-odnknr-po-teme-moya-professiya-prakticheskoe-zanyatie-6520785.html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25</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Гражданин</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99324B" w:rsidP="00DF2980">
            <w:pPr>
              <w:rPr>
                <w:rFonts w:ascii="Times New Roman" w:hAnsi="Times New Roman" w:cs="Times New Roman"/>
                <w:color w:val="000000"/>
                <w:sz w:val="20"/>
                <w:szCs w:val="20"/>
                <w:shd w:val="clear" w:color="auto" w:fill="FFFFFF"/>
                <w:lang w:val="ru-RU"/>
              </w:rPr>
            </w:pPr>
            <w:r w:rsidRPr="0099324B">
              <w:rPr>
                <w:rFonts w:ascii="Times New Roman" w:hAnsi="Times New Roman" w:cs="Times New Roman"/>
                <w:color w:val="000000"/>
                <w:sz w:val="20"/>
                <w:szCs w:val="20"/>
                <w:shd w:val="clear" w:color="auto" w:fill="FFFFFF"/>
                <w:lang w:val="ru-RU"/>
              </w:rPr>
              <w:t>https://infourok.ru/plan-konspekt-k-uroku-odnknr-6-klass-po-teme-grazhdanin-6536221.html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26</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Патриотизм</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7A224C" w:rsidP="00DF2980">
            <w:pPr>
              <w:rPr>
                <w:rFonts w:ascii="Times New Roman" w:hAnsi="Times New Roman" w:cs="Times New Roman"/>
                <w:color w:val="000000"/>
                <w:sz w:val="20"/>
                <w:szCs w:val="20"/>
                <w:shd w:val="clear" w:color="auto" w:fill="FFFFFF"/>
                <w:lang w:val="ru-RU"/>
              </w:rPr>
            </w:pPr>
            <w:r w:rsidRPr="007A224C">
              <w:rPr>
                <w:rFonts w:ascii="Times New Roman" w:hAnsi="Times New Roman" w:cs="Times New Roman"/>
                <w:color w:val="000000"/>
                <w:sz w:val="20"/>
                <w:szCs w:val="20"/>
                <w:shd w:val="clear" w:color="auto" w:fill="FFFFFF"/>
                <w:lang w:val="ru-RU"/>
              </w:rPr>
              <w:t>https://infourok.ru/plan-konspekt-k-uroku-odnknr-6-klass-po-teme-patriotizm-6546867.html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27</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Защита Родины: подвиг или долг?</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A00AF0" w:rsidP="00DF2980">
            <w:pPr>
              <w:rPr>
                <w:rFonts w:ascii="Times New Roman" w:hAnsi="Times New Roman" w:cs="Times New Roman"/>
                <w:color w:val="000000"/>
                <w:sz w:val="20"/>
                <w:szCs w:val="20"/>
                <w:shd w:val="clear" w:color="auto" w:fill="FFFFFF"/>
                <w:lang w:val="ru-RU"/>
              </w:rPr>
            </w:pPr>
            <w:r w:rsidRPr="00A00AF0">
              <w:rPr>
                <w:rFonts w:ascii="Times New Roman" w:hAnsi="Times New Roman" w:cs="Times New Roman"/>
                <w:color w:val="000000"/>
                <w:sz w:val="20"/>
                <w:szCs w:val="20"/>
                <w:shd w:val="clear" w:color="auto" w:fill="FFFFFF"/>
                <w:lang w:val="ru-RU"/>
              </w:rPr>
              <w:t>https://infourok.ru/plan-konspekt-k-uroku-odnknr-6-klass-po-teme-zashita-rodiny-podvig-ili-dolg-6565932.html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28</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proofErr w:type="gramStart"/>
            <w:r>
              <w:rPr>
                <w:rFonts w:ascii="Times New Roman" w:eastAsia="Times New Roman" w:hAnsi="Times New Roman"/>
                <w:color w:val="000000"/>
                <w:sz w:val="24"/>
                <w:szCs w:val="24"/>
                <w:lang w:val="ru-RU"/>
              </w:rPr>
              <w:t>Государство .</w:t>
            </w:r>
            <w:proofErr w:type="gramEnd"/>
            <w:r>
              <w:rPr>
                <w:rFonts w:ascii="Times New Roman" w:eastAsia="Times New Roman" w:hAnsi="Times New Roman"/>
                <w:color w:val="000000"/>
                <w:sz w:val="24"/>
                <w:szCs w:val="24"/>
                <w:lang w:val="ru-RU"/>
              </w:rPr>
              <w:t xml:space="preserve"> Россия – наша Родина.</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263F6D" w:rsidRDefault="00A00AF0" w:rsidP="00DF2980">
            <w:pPr>
              <w:rPr>
                <w:rFonts w:ascii="Times New Roman" w:hAnsi="Times New Roman" w:cs="Times New Roman"/>
                <w:color w:val="000000"/>
                <w:sz w:val="20"/>
                <w:szCs w:val="20"/>
                <w:shd w:val="clear" w:color="auto" w:fill="FFFFFF"/>
                <w:lang w:val="ru-RU"/>
              </w:rPr>
            </w:pPr>
            <w:r w:rsidRPr="00A00AF0">
              <w:rPr>
                <w:rFonts w:ascii="Times New Roman" w:hAnsi="Times New Roman" w:cs="Times New Roman"/>
                <w:color w:val="000000"/>
                <w:sz w:val="20"/>
                <w:szCs w:val="20"/>
                <w:shd w:val="clear" w:color="auto" w:fill="FFFFFF"/>
                <w:lang w:val="ru-RU"/>
              </w:rPr>
              <w:t>https://infourok.ru/plan-konspekt-k-uroku-odnknr-6-klass-po-teme-gosudarstvo-rossiya-nasha-rodina-6591369.html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29</w:t>
            </w:r>
          </w:p>
        </w:tc>
        <w:tc>
          <w:tcPr>
            <w:tcW w:w="3052" w:type="dxa"/>
          </w:tcPr>
          <w:p w:rsidR="00DF2980" w:rsidRDefault="00DF2980" w:rsidP="00DF298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Гражданская идентичность </w:t>
            </w:r>
          </w:p>
          <w:p w:rsidR="00DF2980" w:rsidRPr="00A9617E" w:rsidRDefault="00DF2980" w:rsidP="00DF298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(практическое занятие)</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356DB7" w:rsidRDefault="00A00AF0" w:rsidP="00DF2980">
            <w:pPr>
              <w:rPr>
                <w:rFonts w:ascii="Times New Roman" w:hAnsi="Times New Roman" w:cs="Times New Roman"/>
                <w:color w:val="000000"/>
                <w:sz w:val="20"/>
                <w:szCs w:val="20"/>
                <w:shd w:val="clear" w:color="auto" w:fill="FFFFFF"/>
                <w:lang w:val="ru-RU"/>
              </w:rPr>
            </w:pPr>
            <w:r w:rsidRPr="00A00AF0">
              <w:rPr>
                <w:rFonts w:ascii="Times New Roman" w:hAnsi="Times New Roman" w:cs="Times New Roman"/>
                <w:color w:val="000000"/>
                <w:sz w:val="20"/>
                <w:szCs w:val="20"/>
                <w:shd w:val="clear" w:color="auto" w:fill="FFFFFF"/>
                <w:lang w:val="ru-RU"/>
              </w:rPr>
              <w:t>https://infourok.ru/plan-konspekt-k-uroku-odnknr-6-klass-po-teme-grazhdanskaya-identichnost-prakticheskoe-zanyatie-6582743.html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30</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Моя школа и мой класс (практическое занятие)</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356DB7" w:rsidRDefault="00A00AF0" w:rsidP="00DF2980">
            <w:pPr>
              <w:rPr>
                <w:rFonts w:ascii="Times New Roman" w:hAnsi="Times New Roman" w:cs="Times New Roman"/>
                <w:color w:val="000000"/>
                <w:sz w:val="20"/>
                <w:szCs w:val="20"/>
                <w:shd w:val="clear" w:color="auto" w:fill="FFFFFF"/>
                <w:lang w:val="ru-RU"/>
              </w:rPr>
            </w:pPr>
            <w:r w:rsidRPr="00A00AF0">
              <w:rPr>
                <w:rFonts w:ascii="Times New Roman" w:hAnsi="Times New Roman" w:cs="Times New Roman"/>
                <w:color w:val="000000"/>
                <w:sz w:val="20"/>
                <w:szCs w:val="20"/>
                <w:shd w:val="clear" w:color="auto" w:fill="FFFFFF"/>
                <w:lang w:val="ru-RU"/>
              </w:rPr>
              <w:t>https://infourok.ru/urok-odnknr-6-klassa-na-temu-moya-shkola-i-moj-klass-prakticheskoe-zanyatie-6578655.html</w:t>
            </w:r>
          </w:p>
        </w:tc>
      </w:tr>
      <w:tr w:rsidR="00DF2980" w:rsidRPr="00D40CAC"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31</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Человек: какой он? (практическое занятие)</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356DB7" w:rsidRDefault="00A00AF0" w:rsidP="00DF2980">
            <w:pPr>
              <w:rPr>
                <w:rFonts w:ascii="Times New Roman" w:hAnsi="Times New Roman" w:cs="Times New Roman"/>
                <w:color w:val="000000"/>
                <w:sz w:val="20"/>
                <w:szCs w:val="20"/>
                <w:shd w:val="clear" w:color="auto" w:fill="FFFFFF"/>
                <w:lang w:val="ru-RU"/>
              </w:rPr>
            </w:pPr>
            <w:r w:rsidRPr="00A00AF0">
              <w:rPr>
                <w:rFonts w:ascii="Times New Roman" w:hAnsi="Times New Roman" w:cs="Times New Roman"/>
                <w:color w:val="000000"/>
                <w:sz w:val="20"/>
                <w:szCs w:val="20"/>
                <w:shd w:val="clear" w:color="auto" w:fill="FFFFFF"/>
                <w:lang w:val="ru-RU"/>
              </w:rPr>
              <w:t>https://infourok.ru/plan-konspekt-k-uroku-odnknr-6-klass-po-teme-samopoznanie-prakticheskoe-zanyatie-6390746.html</w:t>
            </w:r>
          </w:p>
        </w:tc>
      </w:tr>
      <w:tr w:rsidR="00DF2980"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32</w:t>
            </w:r>
          </w:p>
        </w:tc>
        <w:tc>
          <w:tcPr>
            <w:tcW w:w="3052" w:type="dxa"/>
          </w:tcPr>
          <w:p w:rsidR="00DF2980" w:rsidRDefault="00DF2980" w:rsidP="00DF298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Человек и культура </w:t>
            </w:r>
          </w:p>
          <w:p w:rsidR="00DF2980" w:rsidRDefault="00DF2980" w:rsidP="00DF2980">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проект)</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AE51A1" w:rsidRDefault="00DF2980" w:rsidP="00DF2980">
            <w:pPr>
              <w:rPr>
                <w:rFonts w:ascii="Times New Roman" w:hAnsi="Times New Roman" w:cs="Times New Roman"/>
                <w:color w:val="000000"/>
                <w:sz w:val="20"/>
                <w:szCs w:val="20"/>
                <w:shd w:val="clear" w:color="auto" w:fill="FFFFFF"/>
                <w:lang w:val="ru-RU"/>
              </w:rPr>
            </w:pPr>
          </w:p>
        </w:tc>
      </w:tr>
      <w:tr w:rsidR="00DF2980" w:rsidRPr="00BE7705"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33</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Итоговый проект «Что значит быть человеком?»</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BE7705" w:rsidRDefault="00DF2980" w:rsidP="00DF2980">
            <w:pPr>
              <w:rPr>
                <w:rFonts w:ascii="Times New Roman" w:hAnsi="Times New Roman" w:cs="Times New Roman"/>
                <w:color w:val="000000"/>
                <w:sz w:val="20"/>
                <w:szCs w:val="20"/>
                <w:shd w:val="clear" w:color="auto" w:fill="FFFFFF"/>
                <w:lang w:val="ru-RU"/>
              </w:rPr>
            </w:pPr>
          </w:p>
        </w:tc>
      </w:tr>
      <w:tr w:rsidR="00DF2980" w:rsidRPr="006D561F" w:rsidTr="004F6E95">
        <w:trPr>
          <w:trHeight w:val="495"/>
        </w:trPr>
        <w:tc>
          <w:tcPr>
            <w:tcW w:w="600"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sidRPr="00A9617E">
              <w:rPr>
                <w:rFonts w:ascii="Times New Roman" w:eastAsia="Times New Roman" w:hAnsi="Times New Roman"/>
                <w:color w:val="000000"/>
                <w:sz w:val="24"/>
                <w:szCs w:val="24"/>
                <w:lang w:val="ru-RU"/>
              </w:rPr>
              <w:t>34</w:t>
            </w:r>
          </w:p>
        </w:tc>
        <w:tc>
          <w:tcPr>
            <w:tcW w:w="3052" w:type="dxa"/>
          </w:tcPr>
          <w:p w:rsidR="00DF2980" w:rsidRPr="00A9617E" w:rsidRDefault="00DF2980" w:rsidP="00DF2980">
            <w:pPr>
              <w:autoSpaceDE w:val="0"/>
              <w:autoSpaceDN w:val="0"/>
              <w:spacing w:line="23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Итоговое повторение по курсу</w:t>
            </w:r>
          </w:p>
        </w:tc>
        <w:tc>
          <w:tcPr>
            <w:tcW w:w="1094" w:type="dxa"/>
          </w:tcPr>
          <w:p w:rsidR="00DF2980" w:rsidRDefault="00DF2980" w:rsidP="00DF2980">
            <w:pPr>
              <w:autoSpaceDE w:val="0"/>
              <w:autoSpaceDN w:val="0"/>
              <w:spacing w:line="230" w:lineRule="auto"/>
              <w:rPr>
                <w:rFonts w:ascii="Times New Roman" w:eastAsia="Times New Roman" w:hAnsi="Times New Roman"/>
                <w:b/>
                <w:color w:val="000000"/>
                <w:sz w:val="20"/>
                <w:szCs w:val="20"/>
                <w:lang w:val="ru-RU"/>
              </w:rPr>
            </w:pPr>
            <w:r>
              <w:rPr>
                <w:rFonts w:ascii="Times New Roman" w:eastAsia="Times New Roman" w:hAnsi="Times New Roman"/>
                <w:b/>
                <w:color w:val="000000"/>
                <w:sz w:val="20"/>
                <w:szCs w:val="20"/>
                <w:lang w:val="ru-RU"/>
              </w:rPr>
              <w:t>1</w:t>
            </w:r>
          </w:p>
        </w:tc>
        <w:tc>
          <w:tcPr>
            <w:tcW w:w="5427" w:type="dxa"/>
          </w:tcPr>
          <w:p w:rsidR="00DF2980" w:rsidRPr="00BE7705" w:rsidRDefault="00DF2980" w:rsidP="00DF2980">
            <w:pPr>
              <w:rPr>
                <w:rFonts w:ascii="Times New Roman" w:hAnsi="Times New Roman" w:cs="Times New Roman"/>
                <w:color w:val="000000"/>
                <w:sz w:val="20"/>
                <w:szCs w:val="20"/>
                <w:shd w:val="clear" w:color="auto" w:fill="FFFFFF"/>
                <w:lang w:val="ru-RU"/>
              </w:rPr>
            </w:pPr>
          </w:p>
        </w:tc>
      </w:tr>
    </w:tbl>
    <w:p w:rsidR="002A399F" w:rsidRDefault="002A399F" w:rsidP="00DF2980">
      <w:pPr>
        <w:autoSpaceDE w:val="0"/>
        <w:autoSpaceDN w:val="0"/>
        <w:spacing w:after="0" w:line="230" w:lineRule="auto"/>
        <w:rPr>
          <w:rFonts w:ascii="Times New Roman" w:eastAsia="Times New Roman" w:hAnsi="Times New Roman"/>
          <w:b/>
          <w:color w:val="000000"/>
          <w:sz w:val="24"/>
          <w:lang w:val="ru-RU"/>
        </w:rPr>
      </w:pPr>
    </w:p>
    <w:p w:rsidR="00E10F70" w:rsidRDefault="00E10F70">
      <w:pPr>
        <w:autoSpaceDE w:val="0"/>
        <w:autoSpaceDN w:val="0"/>
        <w:spacing w:after="320" w:line="230" w:lineRule="auto"/>
        <w:rPr>
          <w:rFonts w:ascii="Times New Roman" w:eastAsia="Times New Roman" w:hAnsi="Times New Roman"/>
          <w:b/>
          <w:color w:val="000000"/>
          <w:sz w:val="24"/>
          <w:lang w:val="ru-RU"/>
        </w:rPr>
      </w:pPr>
    </w:p>
    <w:p w:rsidR="00E10F70" w:rsidRDefault="00E10F70">
      <w:pPr>
        <w:autoSpaceDE w:val="0"/>
        <w:autoSpaceDN w:val="0"/>
        <w:spacing w:after="320" w:line="230" w:lineRule="auto"/>
        <w:rPr>
          <w:rFonts w:ascii="Times New Roman" w:eastAsia="Times New Roman" w:hAnsi="Times New Roman"/>
          <w:b/>
          <w:color w:val="000000"/>
          <w:sz w:val="24"/>
          <w:lang w:val="ru-RU"/>
        </w:rPr>
      </w:pPr>
    </w:p>
    <w:p w:rsidR="00E10F70" w:rsidRDefault="00E10F70">
      <w:pPr>
        <w:autoSpaceDE w:val="0"/>
        <w:autoSpaceDN w:val="0"/>
        <w:spacing w:after="320" w:line="230" w:lineRule="auto"/>
        <w:rPr>
          <w:rFonts w:ascii="Times New Roman" w:eastAsia="Times New Roman" w:hAnsi="Times New Roman"/>
          <w:b/>
          <w:color w:val="000000"/>
          <w:sz w:val="24"/>
          <w:lang w:val="ru-RU"/>
        </w:rPr>
      </w:pPr>
    </w:p>
    <w:p w:rsidR="00A4025C" w:rsidRPr="002A399F" w:rsidRDefault="00A4025C">
      <w:pPr>
        <w:rPr>
          <w:lang w:val="ru-RU"/>
        </w:rPr>
        <w:sectPr w:rsidR="00A4025C" w:rsidRPr="002A399F">
          <w:pgSz w:w="11900" w:h="16840"/>
          <w:pgMar w:top="298" w:right="650" w:bottom="520" w:left="666" w:header="720" w:footer="720" w:gutter="0"/>
          <w:cols w:space="720" w:equalWidth="0">
            <w:col w:w="10584" w:space="0"/>
          </w:cols>
          <w:docGrid w:linePitch="360"/>
        </w:sectPr>
      </w:pPr>
    </w:p>
    <w:p w:rsidR="0024263F" w:rsidRPr="002D0091" w:rsidRDefault="0024263F" w:rsidP="0024263F">
      <w:pPr>
        <w:shd w:val="clear" w:color="auto" w:fill="FFFFFF"/>
        <w:tabs>
          <w:tab w:val="left" w:pos="426"/>
        </w:tabs>
        <w:spacing w:after="0" w:line="240" w:lineRule="auto"/>
        <w:jc w:val="both"/>
        <w:rPr>
          <w:rFonts w:ascii="Times New Roman" w:hAnsi="Times New Roman" w:cs="Times New Roman"/>
          <w:sz w:val="24"/>
          <w:szCs w:val="24"/>
          <w:lang w:val="ru-RU"/>
        </w:rPr>
      </w:pPr>
      <w:r w:rsidRPr="002D0091">
        <w:rPr>
          <w:rFonts w:ascii="Times New Roman" w:hAnsi="Times New Roman" w:cs="Times New Roman"/>
          <w:sz w:val="24"/>
          <w:szCs w:val="24"/>
          <w:lang w:val="ru-RU"/>
        </w:rPr>
        <w:lastRenderedPageBreak/>
        <w:t xml:space="preserve"> </w:t>
      </w:r>
    </w:p>
    <w:sectPr w:rsidR="0024263F" w:rsidRPr="002D0091" w:rsidSect="0024263F">
      <w:pgSz w:w="11900" w:h="16840"/>
      <w:pgMar w:top="1134" w:right="701" w:bottom="1440" w:left="1440" w:header="720" w:footer="720" w:gutter="0"/>
      <w:cols w:space="720" w:equalWidth="0">
        <w:col w:w="9759"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imSun">
    <w:altName w:val="Ўм-ЎмЎгЎм?Ўм§ё"/>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270A6422"/>
    <w:multiLevelType w:val="hybridMultilevel"/>
    <w:tmpl w:val="92544AE2"/>
    <w:lvl w:ilvl="0" w:tplc="8A78A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61401D"/>
    <w:multiLevelType w:val="hybridMultilevel"/>
    <w:tmpl w:val="7AA483FA"/>
    <w:lvl w:ilvl="0" w:tplc="BB682A5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B47730"/>
    <w:rsid w:val="00002CE4"/>
    <w:rsid w:val="00034616"/>
    <w:rsid w:val="0006063C"/>
    <w:rsid w:val="00075270"/>
    <w:rsid w:val="000D590E"/>
    <w:rsid w:val="000E21FC"/>
    <w:rsid w:val="001076F6"/>
    <w:rsid w:val="001342D0"/>
    <w:rsid w:val="0015074B"/>
    <w:rsid w:val="00163D1C"/>
    <w:rsid w:val="00171008"/>
    <w:rsid w:val="00196494"/>
    <w:rsid w:val="001D6489"/>
    <w:rsid w:val="0024263F"/>
    <w:rsid w:val="00243F5D"/>
    <w:rsid w:val="00263C0B"/>
    <w:rsid w:val="00263F6D"/>
    <w:rsid w:val="00271DB8"/>
    <w:rsid w:val="0029306E"/>
    <w:rsid w:val="0029639D"/>
    <w:rsid w:val="002A399F"/>
    <w:rsid w:val="002A402A"/>
    <w:rsid w:val="002A7C2C"/>
    <w:rsid w:val="002D75B4"/>
    <w:rsid w:val="002E1AAE"/>
    <w:rsid w:val="002F3750"/>
    <w:rsid w:val="00326F90"/>
    <w:rsid w:val="0035256C"/>
    <w:rsid w:val="00356DB7"/>
    <w:rsid w:val="003639EA"/>
    <w:rsid w:val="00371EA4"/>
    <w:rsid w:val="00371F7C"/>
    <w:rsid w:val="00387F6A"/>
    <w:rsid w:val="00396484"/>
    <w:rsid w:val="003B0FE5"/>
    <w:rsid w:val="003B454A"/>
    <w:rsid w:val="003E0C67"/>
    <w:rsid w:val="003E63E8"/>
    <w:rsid w:val="003F27AE"/>
    <w:rsid w:val="003F55D6"/>
    <w:rsid w:val="00400B15"/>
    <w:rsid w:val="00436381"/>
    <w:rsid w:val="00453338"/>
    <w:rsid w:val="00455EA2"/>
    <w:rsid w:val="00471D9C"/>
    <w:rsid w:val="00496F8D"/>
    <w:rsid w:val="004B4702"/>
    <w:rsid w:val="004C045D"/>
    <w:rsid w:val="004C345B"/>
    <w:rsid w:val="004C3B0E"/>
    <w:rsid w:val="004E1214"/>
    <w:rsid w:val="004E2C76"/>
    <w:rsid w:val="004F30D2"/>
    <w:rsid w:val="004F6E95"/>
    <w:rsid w:val="005041F9"/>
    <w:rsid w:val="00506214"/>
    <w:rsid w:val="005405CC"/>
    <w:rsid w:val="00544A1D"/>
    <w:rsid w:val="00564CF6"/>
    <w:rsid w:val="00587969"/>
    <w:rsid w:val="005A2EF3"/>
    <w:rsid w:val="005C7C13"/>
    <w:rsid w:val="005C7C7F"/>
    <w:rsid w:val="00610C9E"/>
    <w:rsid w:val="006150A6"/>
    <w:rsid w:val="0061670F"/>
    <w:rsid w:val="00617F41"/>
    <w:rsid w:val="00647476"/>
    <w:rsid w:val="00674391"/>
    <w:rsid w:val="00684436"/>
    <w:rsid w:val="006A4C47"/>
    <w:rsid w:val="006D2E4C"/>
    <w:rsid w:val="006D561F"/>
    <w:rsid w:val="006D6077"/>
    <w:rsid w:val="00707BD7"/>
    <w:rsid w:val="00732878"/>
    <w:rsid w:val="00740572"/>
    <w:rsid w:val="00772E1C"/>
    <w:rsid w:val="00791FC4"/>
    <w:rsid w:val="007A224C"/>
    <w:rsid w:val="007D62B4"/>
    <w:rsid w:val="007E3DD5"/>
    <w:rsid w:val="00845C72"/>
    <w:rsid w:val="00865A56"/>
    <w:rsid w:val="00881A9D"/>
    <w:rsid w:val="00907E3B"/>
    <w:rsid w:val="009340EF"/>
    <w:rsid w:val="00962D68"/>
    <w:rsid w:val="0096372F"/>
    <w:rsid w:val="00971E75"/>
    <w:rsid w:val="0099324B"/>
    <w:rsid w:val="009A73E2"/>
    <w:rsid w:val="009B0967"/>
    <w:rsid w:val="009B673D"/>
    <w:rsid w:val="009B785D"/>
    <w:rsid w:val="009C31D3"/>
    <w:rsid w:val="009C5DCD"/>
    <w:rsid w:val="009C7775"/>
    <w:rsid w:val="00A00AF0"/>
    <w:rsid w:val="00A035BC"/>
    <w:rsid w:val="00A06CA0"/>
    <w:rsid w:val="00A26422"/>
    <w:rsid w:val="00A4025C"/>
    <w:rsid w:val="00A51D76"/>
    <w:rsid w:val="00A916E7"/>
    <w:rsid w:val="00A9617E"/>
    <w:rsid w:val="00AA1D8D"/>
    <w:rsid w:val="00AB38B8"/>
    <w:rsid w:val="00AC1065"/>
    <w:rsid w:val="00AC7FC8"/>
    <w:rsid w:val="00AD1B71"/>
    <w:rsid w:val="00B171DE"/>
    <w:rsid w:val="00B23370"/>
    <w:rsid w:val="00B3616A"/>
    <w:rsid w:val="00B47730"/>
    <w:rsid w:val="00B73AD3"/>
    <w:rsid w:val="00BE71A3"/>
    <w:rsid w:val="00BE7705"/>
    <w:rsid w:val="00C13F3B"/>
    <w:rsid w:val="00C14C31"/>
    <w:rsid w:val="00C2147C"/>
    <w:rsid w:val="00C76363"/>
    <w:rsid w:val="00CB0664"/>
    <w:rsid w:val="00CB1789"/>
    <w:rsid w:val="00D01FEB"/>
    <w:rsid w:val="00D40CAC"/>
    <w:rsid w:val="00D72963"/>
    <w:rsid w:val="00D84C47"/>
    <w:rsid w:val="00DA1D2F"/>
    <w:rsid w:val="00DD1275"/>
    <w:rsid w:val="00DD4791"/>
    <w:rsid w:val="00DD64F2"/>
    <w:rsid w:val="00DD679B"/>
    <w:rsid w:val="00DF2980"/>
    <w:rsid w:val="00E04641"/>
    <w:rsid w:val="00E10F70"/>
    <w:rsid w:val="00E235CE"/>
    <w:rsid w:val="00E50F36"/>
    <w:rsid w:val="00E96367"/>
    <w:rsid w:val="00EC295C"/>
    <w:rsid w:val="00ED0FE9"/>
    <w:rsid w:val="00EE083F"/>
    <w:rsid w:val="00F74FA8"/>
    <w:rsid w:val="00F815C3"/>
    <w:rsid w:val="00F83B64"/>
    <w:rsid w:val="00F93D5A"/>
    <w:rsid w:val="00FC5923"/>
    <w:rsid w:val="00FC693F"/>
    <w:rsid w:val="00FD372A"/>
    <w:rsid w:val="00FE1858"/>
    <w:rsid w:val="00FF14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6BF931"/>
  <w15:docId w15:val="{2F17B15B-6463-4611-A61B-BC439C932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ая заливка1"/>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Светлая заливка - Акцент 1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12">
    <w:name w:val="Светлый список1"/>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0">
    <w:name w:val="Светлый список - Акцент 1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13">
    <w:name w:val="Светлая сетка1"/>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
    <w:name w:val="Светлая сетка - Акцент 1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10">
    <w:name w:val="Средняя заливка 1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1">
    <w:name w:val="Средняя заливка 1 - Акцент 1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10">
    <w:name w:val="Средняя заливка 2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1">
    <w:name w:val="Средний список 1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0">
    <w:name w:val="Средний список 1 - Акцент 1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11">
    <w:name w:val="Средний список 2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2">
    <w:name w:val="Средняя сетка 1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12">
    <w:name w:val="Средняя сетка 2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0">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10">
    <w:name w:val="Средняя сетка 3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14">
    <w:name w:val="Темный список1"/>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15">
    <w:name w:val="Цветная заливка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16">
    <w:name w:val="Цветной список1"/>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2">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7">
    <w:name w:val="Цветная сетка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3">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1">
    <w:name w:val="Hyperlink"/>
    <w:basedOn w:val="a2"/>
    <w:uiPriority w:val="99"/>
    <w:unhideWhenUsed/>
    <w:rsid w:val="00617F41"/>
    <w:rPr>
      <w:color w:val="0000FF" w:themeColor="hyperlink"/>
      <w:u w:val="single"/>
    </w:rPr>
  </w:style>
  <w:style w:type="paragraph" w:styleId="af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link w:val="aff3"/>
    <w:uiPriority w:val="99"/>
    <w:unhideWhenUsed/>
    <w:rsid w:val="0067439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12">
    <w:name w:val="Таблица-сетка 1 светлая1"/>
    <w:basedOn w:val="a3"/>
    <w:uiPriority w:val="46"/>
    <w:rsid w:val="00A51D76"/>
    <w:pPr>
      <w:spacing w:after="0" w:line="240" w:lineRule="auto"/>
    </w:pPr>
    <w:rPr>
      <w:rFonts w:eastAsiaTheme="minorHAnsi"/>
      <w:lang w:val="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
    <w:name w:val="Unresolved Mention"/>
    <w:basedOn w:val="a2"/>
    <w:uiPriority w:val="99"/>
    <w:semiHidden/>
    <w:unhideWhenUsed/>
    <w:rsid w:val="00A51D76"/>
    <w:rPr>
      <w:color w:val="605E5C"/>
      <w:shd w:val="clear" w:color="auto" w:fill="E1DFDD"/>
    </w:rPr>
  </w:style>
  <w:style w:type="character" w:customStyle="1" w:styleId="aff3">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2"/>
    <w:uiPriority w:val="99"/>
    <w:locked/>
    <w:rsid w:val="00171008"/>
    <w:rPr>
      <w:rFonts w:ascii="Times New Roman" w:eastAsia="Times New Roman" w:hAnsi="Times New Roman" w:cs="Times New Roman"/>
      <w:sz w:val="24"/>
      <w:szCs w:val="24"/>
      <w:lang w:val="ru-RU" w:eastAsia="ru-RU"/>
    </w:rPr>
  </w:style>
  <w:style w:type="paragraph" w:styleId="HTML">
    <w:name w:val="HTML Preformatted"/>
    <w:basedOn w:val="a1"/>
    <w:link w:val="HTML0"/>
    <w:uiPriority w:val="99"/>
    <w:rsid w:val="00FF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val="ru-RU" w:eastAsia="ar-SA"/>
    </w:rPr>
  </w:style>
  <w:style w:type="character" w:customStyle="1" w:styleId="HTML0">
    <w:name w:val="Стандартный HTML Знак"/>
    <w:basedOn w:val="a2"/>
    <w:link w:val="HTML"/>
    <w:uiPriority w:val="99"/>
    <w:rsid w:val="00FF1496"/>
    <w:rPr>
      <w:rFonts w:ascii="Courier New" w:eastAsia="Times New Roman" w:hAnsi="Courier New" w:cs="Courier New"/>
      <w:sz w:val="20"/>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678749">
      <w:bodyDiv w:val="1"/>
      <w:marLeft w:val="0"/>
      <w:marRight w:val="0"/>
      <w:marTop w:val="0"/>
      <w:marBottom w:val="0"/>
      <w:divBdr>
        <w:top w:val="none" w:sz="0" w:space="0" w:color="auto"/>
        <w:left w:val="none" w:sz="0" w:space="0" w:color="auto"/>
        <w:bottom w:val="none" w:sz="0" w:space="0" w:color="auto"/>
        <w:right w:val="none" w:sz="0" w:space="0" w:color="auto"/>
      </w:divBdr>
    </w:div>
    <w:div w:id="13022718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ol-collection.edu.ru" TargetMode="External"/><Relationship Id="rId18" Type="http://schemas.openxmlformats.org/officeDocument/2006/relationships/hyperlink" Target="https://uchi.ru/" TargetMode="External"/><Relationship Id="rId26" Type="http://schemas.openxmlformats.org/officeDocument/2006/relationships/hyperlink" Target="https://resh.edu.ru/subject/3/" TargetMode="External"/><Relationship Id="rId39" Type="http://schemas.openxmlformats.org/officeDocument/2006/relationships/hyperlink" Target="https://infourok.ru/prezentaciya-po-odnknr-na-temu-yazyk-i-istoriya-6423946.html" TargetMode="External"/><Relationship Id="rId21" Type="http://schemas.openxmlformats.org/officeDocument/2006/relationships/hyperlink" Target="https://uchi.ru/" TargetMode="External"/><Relationship Id="rId34" Type="http://schemas.openxmlformats.org/officeDocument/2006/relationships/hyperlink" Target="http://scool-collection.edu.ru" TargetMode="External"/><Relationship Id="rId42" Type="http://schemas.openxmlformats.org/officeDocument/2006/relationships/hyperlink" Target="https://infourok.ru/prezentaciya-k-uroku-odnknr-materialnaya-kultura-6241449.html" TargetMode="External"/><Relationship Id="rId47" Type="http://schemas.openxmlformats.org/officeDocument/2006/relationships/hyperlink" Target="https://infourok.ru/prezentaciya-po-odnknr-semya-hranitel-duhovnih-cennostey-3736057.html" TargetMode="External"/><Relationship Id="rId50" Type="http://schemas.openxmlformats.org/officeDocument/2006/relationships/hyperlink" Target="https://multiurok.ru/files/prezentatsiia-razrabotki-uroka-semia-khranitel-duk.html" TargetMode="External"/><Relationship Id="rId55" Type="http://schemas.openxmlformats.org/officeDocument/2006/relationships/hyperlink" Target="https://infourok.ru/lichnost-i-duhovno-nravstvennye-cennosti-odnknr-6-klass-6326261.html" TargetMode="External"/><Relationship Id="rId63" Type="http://schemas.openxmlformats.org/officeDocument/2006/relationships/hyperlink" Target="https://infourok.ru/prezentaciya-po-odnknr-na-temu-muzykalnaya-kultura-narodov-rossii-5-klass-6608925.html" TargetMode="External"/><Relationship Id="rId68" Type="http://schemas.openxmlformats.org/officeDocument/2006/relationships/hyperlink" Target="https://infourok.ru/prezentaciya-odnknr-edinstvo-strany-zalog-budushego-rossii-6242191.html" TargetMode="External"/><Relationship Id="rId7" Type="http://schemas.openxmlformats.org/officeDocument/2006/relationships/hyperlink" Target="http://scool-collection.edu.ru" TargetMode="External"/><Relationship Id="rId2" Type="http://schemas.openxmlformats.org/officeDocument/2006/relationships/numbering" Target="numbering.xml"/><Relationship Id="rId16" Type="http://schemas.openxmlformats.org/officeDocument/2006/relationships/hyperlink" Target="http://scool-collection.edu.ru" TargetMode="External"/><Relationship Id="rId29" Type="http://schemas.openxmlformats.org/officeDocument/2006/relationships/hyperlink" Target="https://resh.edu.ru/subject/3/"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resh.edu.ru/subject/3/" TargetMode="External"/><Relationship Id="rId24" Type="http://schemas.openxmlformats.org/officeDocument/2006/relationships/hyperlink" Target="https://uchi.ru/" TargetMode="External"/><Relationship Id="rId32" Type="http://schemas.openxmlformats.org/officeDocument/2006/relationships/hyperlink" Target="https://resh.edu.ru/subject/3/" TargetMode="External"/><Relationship Id="rId37" Type="http://schemas.openxmlformats.org/officeDocument/2006/relationships/hyperlink" Target="https://infourok.ru/prezentaciya-po-odnknr-na-temu-vvedenie-v-izuchenie-kursa-odnknr-v-5-klasse-5298961.html" TargetMode="External"/><Relationship Id="rId40" Type="http://schemas.openxmlformats.org/officeDocument/2006/relationships/hyperlink" Target="https://infourok.ru/prezentaciya-russkij-yazyk-yazyk-obsheniya-i-yazyk-vozmozhnostej-6242187.html" TargetMode="External"/><Relationship Id="rId45" Type="http://schemas.openxmlformats.org/officeDocument/2006/relationships/hyperlink" Target="https://infourok.ru/prezentaciya-odnknr-kultura-i-obrazovanie-6242194.html" TargetMode="External"/><Relationship Id="rId53" Type="http://schemas.openxmlformats.org/officeDocument/2006/relationships/hyperlink" Target="https://infourok.ru/lichnost-obshestvo-kultura-6437538.html" TargetMode="External"/><Relationship Id="rId58" Type="http://schemas.openxmlformats.org/officeDocument/2006/relationships/hyperlink" Target="https://infourok.ru/vzaimovliyanie-kultur-po-odnknr-6508093.html" TargetMode="External"/><Relationship Id="rId66" Type="http://schemas.openxmlformats.org/officeDocument/2006/relationships/hyperlink" Target="https://infourok.ru/bytovye-tradicii-narodov-rossii-pisha-odezhda-dom-6612782.html" TargetMode="External"/><Relationship Id="rId5" Type="http://schemas.openxmlformats.org/officeDocument/2006/relationships/webSettings" Target="webSettings.xml"/><Relationship Id="rId15" Type="http://schemas.openxmlformats.org/officeDocument/2006/relationships/hyperlink" Target="https://uchi.ru/" TargetMode="External"/><Relationship Id="rId23" Type="http://schemas.openxmlformats.org/officeDocument/2006/relationships/hyperlink" Target="https://resh.edu.ru/subject/3/" TargetMode="External"/><Relationship Id="rId28" Type="http://schemas.openxmlformats.org/officeDocument/2006/relationships/hyperlink" Target="http://scool-collection.edu.ru" TargetMode="External"/><Relationship Id="rId36" Type="http://schemas.openxmlformats.org/officeDocument/2006/relationships/hyperlink" Target="https://uchi.ru/" TargetMode="External"/><Relationship Id="rId49" Type="http://schemas.openxmlformats.org/officeDocument/2006/relationships/hyperlink" Target="https://infourok.ru/prezentaciya-po-odnknr-v-5-kl-tradicii-vospitaniya-4074606.html" TargetMode="External"/><Relationship Id="rId57" Type="http://schemas.openxmlformats.org/officeDocument/2006/relationships/hyperlink" Target="https://infourok.ru/literatura-kak-yazyk-kultury-6493070.html" TargetMode="External"/><Relationship Id="rId61" Type="http://schemas.openxmlformats.org/officeDocument/2006/relationships/hyperlink" Target="https://infourok.ru/prezentaciya-nacionalnye-prazdniki-narodov-rossii-5115207.html" TargetMode="External"/><Relationship Id="rId10" Type="http://schemas.openxmlformats.org/officeDocument/2006/relationships/hyperlink" Target="http://scool-collection.edu.ru" TargetMode="External"/><Relationship Id="rId19" Type="http://schemas.openxmlformats.org/officeDocument/2006/relationships/hyperlink" Target="http://scool-collection.edu.ru" TargetMode="External"/><Relationship Id="rId31" Type="http://schemas.openxmlformats.org/officeDocument/2006/relationships/hyperlink" Target="http://scool-collection.edu.ru" TargetMode="External"/><Relationship Id="rId44" Type="http://schemas.openxmlformats.org/officeDocument/2006/relationships/hyperlink" Target="https://infourok.ru/prezentaciya-po-odnknr-kultura-i-religiya-5-klass-5130068.html" TargetMode="External"/><Relationship Id="rId52" Type="http://schemas.openxmlformats.org/officeDocument/2006/relationships/hyperlink" Target="https://infourok.ru/tema-uroka-semya-v-sovremennom-obshestve-4846691.html" TargetMode="External"/><Relationship Id="rId60" Type="http://schemas.openxmlformats.org/officeDocument/2006/relationships/hyperlink" Target="https://infourok.ru/prezentaciya-po-odnknr-velichie-mnogonacionalnoj-rossijskoj-kultury-5-klass-5150122.html" TargetMode="External"/><Relationship Id="rId65" Type="http://schemas.openxmlformats.org/officeDocument/2006/relationships/hyperlink" Target="https://infourok.ru/prezentaciya-po-odnknr-5-klass-folklor-i-literatura-narodov-rossii-6611483.html" TargetMode="External"/><Relationship Id="rId4" Type="http://schemas.openxmlformats.org/officeDocument/2006/relationships/settings" Target="settings.xml"/><Relationship Id="rId9" Type="http://schemas.openxmlformats.org/officeDocument/2006/relationships/hyperlink" Target="https://uchi.ru/" TargetMode="External"/><Relationship Id="rId14" Type="http://schemas.openxmlformats.org/officeDocument/2006/relationships/hyperlink" Target="https://resh.edu.ru/subject/3/" TargetMode="External"/><Relationship Id="rId22" Type="http://schemas.openxmlformats.org/officeDocument/2006/relationships/hyperlink" Target="http://scool-collection.edu.ru" TargetMode="External"/><Relationship Id="rId27" Type="http://schemas.openxmlformats.org/officeDocument/2006/relationships/hyperlink" Target="https://uchi.ru/" TargetMode="External"/><Relationship Id="rId30" Type="http://schemas.openxmlformats.org/officeDocument/2006/relationships/hyperlink" Target="https://uchi.ru/" TargetMode="External"/><Relationship Id="rId35" Type="http://schemas.openxmlformats.org/officeDocument/2006/relationships/hyperlink" Target="https://resh.edu.ru/subject/3/" TargetMode="External"/><Relationship Id="rId43" Type="http://schemas.openxmlformats.org/officeDocument/2006/relationships/hyperlink" Target="https://infourok.ru/urokprezentaciya-odnknr-na-temuduhovnaya-kultura-rossii-3954463.html" TargetMode="External"/><Relationship Id="rId48" Type="http://schemas.openxmlformats.org/officeDocument/2006/relationships/hyperlink" Target="https://infourok.ru/rodina-nachinaetsya-s-semi-6343868.html" TargetMode="External"/><Relationship Id="rId56" Type="http://schemas.openxmlformats.org/officeDocument/2006/relationships/hyperlink" Target="https://infourok.ru/prezentaciya-k-uroku-odnknr-hranit-pamyat-predkov-6092598.html" TargetMode="External"/><Relationship Id="rId64" Type="http://schemas.openxmlformats.org/officeDocument/2006/relationships/hyperlink" Target="https://infourok.ru/izobrazitelnoe-iskusstvo-narodov-rossii-6580614.html" TargetMode="External"/><Relationship Id="rId69" Type="http://schemas.openxmlformats.org/officeDocument/2006/relationships/fontTable" Target="fontTable.xml"/><Relationship Id="rId8" Type="http://schemas.openxmlformats.org/officeDocument/2006/relationships/hyperlink" Target="https://resh.edu.ru/subject/3/" TargetMode="External"/><Relationship Id="rId51" Type="http://schemas.openxmlformats.org/officeDocument/2006/relationships/hyperlink" Target="https://infourok.ru/prezentaciya-po-odnknr-na-temu-trud-v-istorii-semi-5-klass-6344739.html" TargetMode="External"/><Relationship Id="rId3" Type="http://schemas.openxmlformats.org/officeDocument/2006/relationships/styles" Target="styles.xml"/><Relationship Id="rId12" Type="http://schemas.openxmlformats.org/officeDocument/2006/relationships/hyperlink" Target="https://uchi.ru/" TargetMode="External"/><Relationship Id="rId17" Type="http://schemas.openxmlformats.org/officeDocument/2006/relationships/hyperlink" Target="https://resh.edu.ru/subject/3/" TargetMode="External"/><Relationship Id="rId25" Type="http://schemas.openxmlformats.org/officeDocument/2006/relationships/hyperlink" Target="http://scool-collection.edu.ru" TargetMode="External"/><Relationship Id="rId33" Type="http://schemas.openxmlformats.org/officeDocument/2006/relationships/hyperlink" Target="https://uchi.ru/" TargetMode="External"/><Relationship Id="rId38" Type="http://schemas.openxmlformats.org/officeDocument/2006/relationships/hyperlink" Target="https://infourok.ru/prezentaciya-po-orkse-na-temu-nash-dom-rossiya-3961938.html" TargetMode="External"/><Relationship Id="rId46" Type="http://schemas.openxmlformats.org/officeDocument/2006/relationships/hyperlink" Target="https://infourok.ru/prezentaciya-po-odnknr-mnogonacionalnaya-kultura-narodov-rossii-5457310.html" TargetMode="External"/><Relationship Id="rId59" Type="http://schemas.openxmlformats.org/officeDocument/2006/relationships/hyperlink" Target="https://infourok.ru/prezentaciya-po-odnknr-na-temu-duhovno-nravstvennye-cennosti-rossijskogo-naroda-odnknr-5-klass-6512077.html" TargetMode="External"/><Relationship Id="rId67" Type="http://schemas.openxmlformats.org/officeDocument/2006/relationships/hyperlink" Target="https://infourok.ru/plan-konspekt-k-uroku-odnknr-5-klass-po-teme-kulturnaya-karta-rossii-prakticheskoe-zanyatie-6594612.html" TargetMode="External"/><Relationship Id="rId20" Type="http://schemas.openxmlformats.org/officeDocument/2006/relationships/hyperlink" Target="https://resh.edu.ru/subject/3/" TargetMode="External"/><Relationship Id="rId41" Type="http://schemas.openxmlformats.org/officeDocument/2006/relationships/hyperlink" Target="https://infourok.ru/prezentaciya-k-uroku-istoki-rodnoj-kultury-6421067.html" TargetMode="External"/><Relationship Id="rId54" Type="http://schemas.openxmlformats.org/officeDocument/2006/relationships/hyperlink" Target="https://infourok.ru/prezentaciya-po-odnknr-chelovek-tvorec-i-nositel-kulturi-klass-830022.html" TargetMode="External"/><Relationship Id="rId62" Type="http://schemas.openxmlformats.org/officeDocument/2006/relationships/hyperlink" Target="https://infourok.ru/prezentaciya-po-odnknr-na-temu-pamyatniki-arhitektury-narodov-rossii-6555493.html"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98779-81C1-4F96-9B5D-63915BA8F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24</Pages>
  <Words>7428</Words>
  <Characters>42345</Characters>
  <Application>Microsoft Office Word</Application>
  <DocSecurity>0</DocSecurity>
  <Lines>352</Lines>
  <Paragraphs>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49674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Пользователь</cp:lastModifiedBy>
  <cp:revision>13</cp:revision>
  <dcterms:created xsi:type="dcterms:W3CDTF">2023-09-11T16:21:00Z</dcterms:created>
  <dcterms:modified xsi:type="dcterms:W3CDTF">2024-09-19T20:12:00Z</dcterms:modified>
</cp:coreProperties>
</file>